
<file path=[Content_Types].xml><?xml version="1.0" encoding="utf-8"?>
<Types xmlns="http://schemas.openxmlformats.org/package/2006/content-types"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00894" w:rsidRDefault="00893778" w:rsidP="009F608D">
      <w:pPr>
        <w:pStyle w:val="Tytu"/>
        <w:tabs>
          <w:tab w:val="left" w:pos="3500"/>
        </w:tabs>
        <w:spacing w:line="480" w:lineRule="auto"/>
        <w:rPr>
          <w:b/>
          <w:color w:val="215868"/>
          <w:sz w:val="48"/>
          <w:szCs w:val="48"/>
        </w:rPr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46976" behindDoc="1" locked="0" layoutInCell="1" allowOverlap="1" wp14:anchorId="693DB19B" wp14:editId="7ED36F88">
            <wp:simplePos x="0" y="0"/>
            <wp:positionH relativeFrom="column">
              <wp:posOffset>79375</wp:posOffset>
            </wp:positionH>
            <wp:positionV relativeFrom="paragraph">
              <wp:posOffset>-10160</wp:posOffset>
            </wp:positionV>
            <wp:extent cx="424180" cy="438150"/>
            <wp:effectExtent l="0" t="0" r="0" b="0"/>
            <wp:wrapTight wrapText="bothSides">
              <wp:wrapPolygon edited="0">
                <wp:start x="2910" y="0"/>
                <wp:lineTo x="0" y="3757"/>
                <wp:lineTo x="0" y="16904"/>
                <wp:lineTo x="7760" y="20661"/>
                <wp:lineTo x="10671" y="20661"/>
                <wp:lineTo x="16491" y="20661"/>
                <wp:lineTo x="20371" y="16904"/>
                <wp:lineTo x="20371" y="1878"/>
                <wp:lineTo x="19401" y="0"/>
                <wp:lineTo x="2910" y="0"/>
              </wp:wrapPolygon>
            </wp:wrapTight>
            <wp:docPr id="9" name="Obraz 3" descr="C:\Users\Ania\AppData\Local\Microsoft\Windows\Temporary Internet Files\Content.IE5\CXABBVED\MC900318886[1]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nia\AppData\Local\Microsoft\Windows\Temporary Internet Files\Content.IE5\CXABBVED\MC900318886[1].wmf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424180" cy="43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605F" w:rsidRPr="009A605F">
        <w:rPr>
          <w:b/>
          <w:color w:val="215868"/>
          <w:sz w:val="48"/>
          <w:szCs w:val="48"/>
        </w:rPr>
        <w:t xml:space="preserve"> </w:t>
      </w:r>
      <w:r w:rsidR="009A605F" w:rsidRPr="00076A0C">
        <w:rPr>
          <w:b/>
          <w:color w:val="215868"/>
          <w:sz w:val="48"/>
          <w:szCs w:val="48"/>
        </w:rPr>
        <w:t>Zadani</w:t>
      </w:r>
      <w:r w:rsidR="00194A41">
        <w:rPr>
          <w:b/>
          <w:color w:val="215868"/>
          <w:sz w:val="48"/>
          <w:szCs w:val="48"/>
        </w:rPr>
        <w:t>e</w:t>
      </w:r>
      <w:r w:rsidR="009A605F" w:rsidRPr="00076A0C">
        <w:rPr>
          <w:b/>
          <w:color w:val="215868"/>
          <w:sz w:val="48"/>
          <w:szCs w:val="48"/>
        </w:rPr>
        <w:t>:</w:t>
      </w:r>
    </w:p>
    <w:p w:rsidR="00893778" w:rsidRDefault="00F45C7C" w:rsidP="00194A41">
      <w:pPr>
        <w:tabs>
          <w:tab w:val="left" w:pos="709"/>
        </w:tabs>
        <w:spacing w:after="0" w:line="360" w:lineRule="auto"/>
        <w:rPr>
          <w:rFonts w:ascii="Cambria" w:eastAsia="Times New Roman" w:hAnsi="Cambria"/>
          <w:color w:val="215868"/>
          <w:kern w:val="28"/>
          <w:sz w:val="32"/>
          <w:szCs w:val="32"/>
          <w:lang w:eastAsia="pl-PL"/>
        </w:rPr>
      </w:pPr>
      <w:r>
        <w:rPr>
          <w:rFonts w:ascii="Cambria" w:eastAsia="Times New Roman" w:hAnsi="Cambria"/>
          <w:color w:val="215868"/>
          <w:kern w:val="28"/>
          <w:sz w:val="32"/>
          <w:szCs w:val="32"/>
          <w:lang w:eastAsia="pl-PL"/>
        </w:rPr>
        <w:t>Ania</w:t>
      </w:r>
      <w:r w:rsidR="00893778">
        <w:rPr>
          <w:rFonts w:ascii="Cambria" w:eastAsia="Times New Roman" w:hAnsi="Cambria"/>
          <w:color w:val="215868"/>
          <w:kern w:val="28"/>
          <w:sz w:val="32"/>
          <w:szCs w:val="32"/>
          <w:lang w:eastAsia="pl-PL"/>
        </w:rPr>
        <w:t xml:space="preserve"> </w:t>
      </w:r>
      <w:r>
        <w:rPr>
          <w:rFonts w:ascii="Cambria" w:eastAsia="Times New Roman" w:hAnsi="Cambria"/>
          <w:color w:val="215868"/>
          <w:kern w:val="28"/>
          <w:sz w:val="32"/>
          <w:szCs w:val="32"/>
          <w:lang w:eastAsia="pl-PL"/>
        </w:rPr>
        <w:t>wybrała</w:t>
      </w:r>
      <w:r w:rsidR="00893778">
        <w:rPr>
          <w:rFonts w:ascii="Cambria" w:eastAsia="Times New Roman" w:hAnsi="Cambria"/>
          <w:color w:val="215868"/>
          <w:kern w:val="28"/>
          <w:sz w:val="32"/>
          <w:szCs w:val="32"/>
          <w:lang w:eastAsia="pl-PL"/>
        </w:rPr>
        <w:t xml:space="preserve"> się</w:t>
      </w:r>
      <w:r>
        <w:rPr>
          <w:rFonts w:ascii="Cambria" w:eastAsia="Times New Roman" w:hAnsi="Cambria"/>
          <w:color w:val="215868"/>
          <w:kern w:val="28"/>
          <w:sz w:val="32"/>
          <w:szCs w:val="32"/>
          <w:lang w:eastAsia="pl-PL"/>
        </w:rPr>
        <w:t xml:space="preserve"> z</w:t>
      </w:r>
      <w:r w:rsidR="00893778">
        <w:rPr>
          <w:rFonts w:ascii="Cambria" w:eastAsia="Times New Roman" w:hAnsi="Cambria"/>
          <w:color w:val="215868"/>
          <w:kern w:val="28"/>
          <w:sz w:val="32"/>
          <w:szCs w:val="32"/>
          <w:lang w:eastAsia="pl-PL"/>
        </w:rPr>
        <w:t xml:space="preserve"> dziadkiem do lodziarni</w:t>
      </w:r>
      <w:r w:rsidR="003C2087">
        <w:rPr>
          <w:rFonts w:ascii="Cambria" w:eastAsia="Times New Roman" w:hAnsi="Cambria"/>
          <w:color w:val="215868"/>
          <w:kern w:val="28"/>
          <w:sz w:val="32"/>
          <w:szCs w:val="32"/>
          <w:lang w:eastAsia="pl-PL"/>
        </w:rPr>
        <w:t xml:space="preserve">. </w:t>
      </w:r>
    </w:p>
    <w:p w:rsidR="00194A41" w:rsidRDefault="001E71C1" w:rsidP="00194A41">
      <w:pPr>
        <w:tabs>
          <w:tab w:val="left" w:pos="709"/>
        </w:tabs>
        <w:spacing w:after="0" w:line="360" w:lineRule="auto"/>
        <w:rPr>
          <w:rFonts w:ascii="Cambria" w:eastAsia="Times New Roman" w:hAnsi="Cambria"/>
          <w:color w:val="215868"/>
          <w:kern w:val="28"/>
          <w:sz w:val="32"/>
          <w:szCs w:val="32"/>
          <w:lang w:eastAsia="pl-PL"/>
        </w:rPr>
      </w:pPr>
      <w:r>
        <w:rPr>
          <w:rFonts w:ascii="Cambria" w:eastAsia="Times New Roman" w:hAnsi="Cambria"/>
          <w:color w:val="215868"/>
          <w:kern w:val="28"/>
          <w:sz w:val="32"/>
          <w:szCs w:val="32"/>
          <w:lang w:eastAsia="pl-PL"/>
        </w:rPr>
        <w:t>Odpowiedz na pytania:</w:t>
      </w:r>
    </w:p>
    <w:p w:rsidR="001E71C1" w:rsidRDefault="001E71C1" w:rsidP="001E71C1">
      <w:pPr>
        <w:pStyle w:val="Akapitzlist"/>
        <w:numPr>
          <w:ilvl w:val="0"/>
          <w:numId w:val="12"/>
        </w:numPr>
        <w:tabs>
          <w:tab w:val="left" w:pos="709"/>
        </w:tabs>
        <w:spacing w:after="0" w:line="360" w:lineRule="auto"/>
        <w:rPr>
          <w:rFonts w:ascii="Cambria" w:eastAsia="Times New Roman" w:hAnsi="Cambria"/>
          <w:color w:val="215868"/>
          <w:kern w:val="28"/>
          <w:sz w:val="32"/>
          <w:szCs w:val="32"/>
        </w:rPr>
      </w:pPr>
      <w:r w:rsidRPr="001E71C1">
        <w:rPr>
          <w:rFonts w:ascii="Cambria" w:eastAsia="Times New Roman" w:hAnsi="Cambria"/>
          <w:color w:val="215868"/>
          <w:kern w:val="28"/>
          <w:sz w:val="32"/>
          <w:szCs w:val="32"/>
        </w:rPr>
        <w:t xml:space="preserve">Ile </w:t>
      </w:r>
      <w:r>
        <w:rPr>
          <w:rFonts w:ascii="Cambria" w:eastAsia="Times New Roman" w:hAnsi="Cambria"/>
          <w:color w:val="215868"/>
          <w:kern w:val="28"/>
          <w:sz w:val="32"/>
          <w:szCs w:val="32"/>
        </w:rPr>
        <w:t xml:space="preserve">dużych gałek </w:t>
      </w:r>
      <w:r w:rsidR="00F45C7C">
        <w:rPr>
          <w:rFonts w:ascii="Cambria" w:eastAsia="Times New Roman" w:hAnsi="Cambria"/>
          <w:color w:val="215868"/>
          <w:kern w:val="28"/>
          <w:sz w:val="32"/>
          <w:szCs w:val="32"/>
        </w:rPr>
        <w:t xml:space="preserve">z polewą </w:t>
      </w:r>
      <w:r>
        <w:rPr>
          <w:rFonts w:ascii="Cambria" w:eastAsia="Times New Roman" w:hAnsi="Cambria"/>
          <w:color w:val="215868"/>
          <w:kern w:val="28"/>
          <w:sz w:val="32"/>
          <w:szCs w:val="32"/>
        </w:rPr>
        <w:t>mogli sobie kupić za 2</w:t>
      </w:r>
      <w:r w:rsidR="00F45C7C">
        <w:rPr>
          <w:rFonts w:ascii="Cambria" w:eastAsia="Times New Roman" w:hAnsi="Cambria"/>
          <w:color w:val="215868"/>
          <w:kern w:val="28"/>
          <w:sz w:val="32"/>
          <w:szCs w:val="32"/>
        </w:rPr>
        <w:t>5</w:t>
      </w:r>
      <w:r>
        <w:rPr>
          <w:rFonts w:ascii="Cambria" w:eastAsia="Times New Roman" w:hAnsi="Cambria"/>
          <w:color w:val="215868"/>
          <w:kern w:val="28"/>
          <w:sz w:val="32"/>
          <w:szCs w:val="32"/>
        </w:rPr>
        <w:t xml:space="preserve"> zł?</w:t>
      </w:r>
    </w:p>
    <w:p w:rsidR="001E71C1" w:rsidRDefault="001E71C1" w:rsidP="001E71C1">
      <w:pPr>
        <w:pStyle w:val="Akapitzlist"/>
        <w:numPr>
          <w:ilvl w:val="0"/>
          <w:numId w:val="12"/>
        </w:numPr>
        <w:tabs>
          <w:tab w:val="left" w:pos="709"/>
        </w:tabs>
        <w:spacing w:after="0" w:line="360" w:lineRule="auto"/>
        <w:rPr>
          <w:rFonts w:ascii="Cambria" w:eastAsia="Times New Roman" w:hAnsi="Cambria"/>
          <w:color w:val="215868"/>
          <w:kern w:val="28"/>
          <w:sz w:val="32"/>
          <w:szCs w:val="32"/>
        </w:rPr>
      </w:pPr>
      <w:r>
        <w:rPr>
          <w:rFonts w:ascii="Cambria" w:eastAsia="Times New Roman" w:hAnsi="Cambria"/>
          <w:color w:val="215868"/>
          <w:kern w:val="28"/>
          <w:sz w:val="32"/>
          <w:szCs w:val="32"/>
        </w:rPr>
        <w:t>Ile małych gałek, w rożku cukrowym mogli kupić za 1</w:t>
      </w:r>
      <w:r w:rsidR="00F45C7C">
        <w:rPr>
          <w:rFonts w:ascii="Cambria" w:eastAsia="Times New Roman" w:hAnsi="Cambria"/>
          <w:color w:val="215868"/>
          <w:kern w:val="28"/>
          <w:sz w:val="32"/>
          <w:szCs w:val="32"/>
        </w:rPr>
        <w:t>6</w:t>
      </w:r>
      <w:r>
        <w:rPr>
          <w:rFonts w:ascii="Cambria" w:eastAsia="Times New Roman" w:hAnsi="Cambria"/>
          <w:color w:val="215868"/>
          <w:kern w:val="28"/>
          <w:sz w:val="32"/>
          <w:szCs w:val="32"/>
        </w:rPr>
        <w:t xml:space="preserve"> zł?</w:t>
      </w:r>
    </w:p>
    <w:p w:rsidR="001E71C1" w:rsidRDefault="001E71C1" w:rsidP="001E71C1">
      <w:pPr>
        <w:pStyle w:val="Akapitzlist"/>
        <w:numPr>
          <w:ilvl w:val="0"/>
          <w:numId w:val="12"/>
        </w:numPr>
        <w:tabs>
          <w:tab w:val="left" w:pos="709"/>
        </w:tabs>
        <w:spacing w:after="0" w:line="360" w:lineRule="auto"/>
        <w:rPr>
          <w:rFonts w:ascii="Cambria" w:eastAsia="Times New Roman" w:hAnsi="Cambria"/>
          <w:color w:val="215868"/>
          <w:kern w:val="28"/>
          <w:sz w:val="32"/>
          <w:szCs w:val="32"/>
        </w:rPr>
      </w:pPr>
      <w:r>
        <w:rPr>
          <w:rFonts w:ascii="Cambria" w:eastAsia="Times New Roman" w:hAnsi="Cambria"/>
          <w:color w:val="215868"/>
          <w:kern w:val="28"/>
          <w:sz w:val="32"/>
          <w:szCs w:val="32"/>
        </w:rPr>
        <w:t xml:space="preserve">Czy za </w:t>
      </w:r>
      <w:r w:rsidR="00F45C7C">
        <w:rPr>
          <w:rFonts w:ascii="Cambria" w:eastAsia="Times New Roman" w:hAnsi="Cambria"/>
          <w:color w:val="215868"/>
          <w:kern w:val="28"/>
          <w:sz w:val="32"/>
          <w:szCs w:val="32"/>
        </w:rPr>
        <w:t>36</w:t>
      </w:r>
      <w:r>
        <w:rPr>
          <w:rFonts w:ascii="Cambria" w:eastAsia="Times New Roman" w:hAnsi="Cambria"/>
          <w:color w:val="215868"/>
          <w:kern w:val="28"/>
          <w:sz w:val="32"/>
          <w:szCs w:val="32"/>
        </w:rPr>
        <w:t xml:space="preserve"> zł mogli kupić lody włoskie w rożku cukrowym </w:t>
      </w:r>
      <w:r w:rsidR="00173319">
        <w:rPr>
          <w:rFonts w:ascii="Cambria" w:eastAsia="Times New Roman" w:hAnsi="Cambria"/>
          <w:color w:val="215868"/>
          <w:kern w:val="28"/>
          <w:sz w:val="32"/>
          <w:szCs w:val="32"/>
        </w:rPr>
        <w:t xml:space="preserve">z polewą </w:t>
      </w:r>
      <w:r>
        <w:rPr>
          <w:rFonts w:ascii="Cambria" w:eastAsia="Times New Roman" w:hAnsi="Cambria"/>
          <w:color w:val="215868"/>
          <w:kern w:val="28"/>
          <w:sz w:val="32"/>
          <w:szCs w:val="32"/>
        </w:rPr>
        <w:t xml:space="preserve">dla </w:t>
      </w:r>
      <w:r w:rsidR="00F45C7C">
        <w:rPr>
          <w:rFonts w:ascii="Cambria" w:eastAsia="Times New Roman" w:hAnsi="Cambria"/>
          <w:color w:val="215868"/>
          <w:kern w:val="28"/>
          <w:sz w:val="32"/>
          <w:szCs w:val="32"/>
        </w:rPr>
        <w:t>6</w:t>
      </w:r>
      <w:r>
        <w:rPr>
          <w:rFonts w:ascii="Cambria" w:eastAsia="Times New Roman" w:hAnsi="Cambria"/>
          <w:color w:val="215868"/>
          <w:kern w:val="28"/>
          <w:sz w:val="32"/>
          <w:szCs w:val="32"/>
        </w:rPr>
        <w:t xml:space="preserve"> osób?</w:t>
      </w:r>
    </w:p>
    <w:p w:rsidR="001E71C1" w:rsidRPr="001E71C1" w:rsidRDefault="001E71C1" w:rsidP="001E71C1">
      <w:pPr>
        <w:pStyle w:val="Akapitzlist"/>
        <w:numPr>
          <w:ilvl w:val="0"/>
          <w:numId w:val="12"/>
        </w:numPr>
        <w:tabs>
          <w:tab w:val="left" w:pos="709"/>
        </w:tabs>
        <w:spacing w:after="0" w:line="360" w:lineRule="auto"/>
        <w:rPr>
          <w:rFonts w:ascii="Cambria" w:eastAsia="Times New Roman" w:hAnsi="Cambria"/>
          <w:color w:val="215868"/>
          <w:kern w:val="28"/>
          <w:sz w:val="32"/>
          <w:szCs w:val="32"/>
        </w:rPr>
      </w:pPr>
      <w:r>
        <w:rPr>
          <w:rFonts w:ascii="Cambria" w:eastAsia="Times New Roman" w:hAnsi="Cambria"/>
          <w:color w:val="215868"/>
          <w:kern w:val="28"/>
          <w:sz w:val="32"/>
          <w:szCs w:val="32"/>
        </w:rPr>
        <w:t xml:space="preserve">Ile lodów </w:t>
      </w:r>
      <w:r w:rsidR="00480ACC">
        <w:rPr>
          <w:rFonts w:ascii="Cambria" w:eastAsia="Times New Roman" w:hAnsi="Cambria"/>
          <w:color w:val="215868"/>
          <w:kern w:val="28"/>
          <w:sz w:val="32"/>
          <w:szCs w:val="32"/>
        </w:rPr>
        <w:t xml:space="preserve">włoskich w rożku cukrowym mogli kupić za </w:t>
      </w:r>
      <w:r w:rsidR="00F45C7C">
        <w:rPr>
          <w:rFonts w:ascii="Cambria" w:eastAsia="Times New Roman" w:hAnsi="Cambria"/>
          <w:color w:val="215868"/>
          <w:kern w:val="28"/>
          <w:sz w:val="32"/>
          <w:szCs w:val="32"/>
        </w:rPr>
        <w:t>1</w:t>
      </w:r>
      <w:r w:rsidR="00480ACC">
        <w:rPr>
          <w:rFonts w:ascii="Cambria" w:eastAsia="Times New Roman" w:hAnsi="Cambria"/>
          <w:color w:val="215868"/>
          <w:kern w:val="28"/>
          <w:sz w:val="32"/>
          <w:szCs w:val="32"/>
        </w:rPr>
        <w:t>6 zł?</w:t>
      </w:r>
    </w:p>
    <w:p w:rsidR="00723E7A" w:rsidRPr="00573FF0" w:rsidRDefault="00F45C7C" w:rsidP="003C2087">
      <w:pPr>
        <w:tabs>
          <w:tab w:val="left" w:pos="709"/>
        </w:tabs>
        <w:spacing w:after="0" w:line="360" w:lineRule="auto"/>
        <w:ind w:right="141"/>
        <w:rPr>
          <w:rFonts w:ascii="Cambria" w:eastAsia="Times New Roman" w:hAnsi="Cambria"/>
          <w:color w:val="215868"/>
          <w:kern w:val="28"/>
          <w:sz w:val="32"/>
          <w:szCs w:val="28"/>
          <w:lang w:eastAsia="pl-PL"/>
        </w:rPr>
      </w:pPr>
      <w:r>
        <w:rPr>
          <w:rFonts w:ascii="Cambria" w:eastAsia="Times New Roman" w:hAnsi="Cambria"/>
          <w:noProof/>
          <w:color w:val="215868"/>
          <w:kern w:val="28"/>
          <w:sz w:val="32"/>
          <w:szCs w:val="28"/>
          <w:lang w:eastAsia="pl-PL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B98648A" wp14:editId="5055EA35">
                <wp:simplePos x="0" y="0"/>
                <wp:positionH relativeFrom="column">
                  <wp:posOffset>1223010</wp:posOffset>
                </wp:positionH>
                <wp:positionV relativeFrom="paragraph">
                  <wp:posOffset>154940</wp:posOffset>
                </wp:positionV>
                <wp:extent cx="1866900" cy="1000125"/>
                <wp:effectExtent l="76200" t="76200" r="95250" b="809625"/>
                <wp:wrapNone/>
                <wp:docPr id="8" name="AutoShap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66900" cy="1000125"/>
                        </a:xfrm>
                        <a:prstGeom prst="wedgeEllipseCallout">
                          <a:avLst>
                            <a:gd name="adj1" fmla="val 30542"/>
                            <a:gd name="adj2" fmla="val 104045"/>
                          </a:avLst>
                        </a:prstGeom>
                        <a:solidFill>
                          <a:schemeClr val="accent5">
                            <a:lumMod val="100000"/>
                            <a:lumOff val="0"/>
                          </a:schemeClr>
                        </a:solidFill>
                        <a:ln w="127000" cmpd="dbl" algn="ctr">
                          <a:solidFill>
                            <a:schemeClr val="accent5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893778" w:rsidRPr="001E71C1" w:rsidRDefault="001E71C1" w:rsidP="001E71C1">
                            <w:pPr>
                              <w:spacing w:line="240" w:lineRule="auto"/>
                              <w:jc w:val="center"/>
                              <w:rPr>
                                <w:b/>
                                <w:color w:val="FFFFFF" w:themeColor="background1"/>
                                <w:sz w:val="36"/>
                                <w:szCs w:val="28"/>
                              </w:rPr>
                            </w:pPr>
                            <w:r w:rsidRPr="001E71C1">
                              <w:rPr>
                                <w:b/>
                                <w:color w:val="FFFFFF" w:themeColor="background1"/>
                                <w:sz w:val="36"/>
                                <w:szCs w:val="28"/>
                              </w:rPr>
                              <w:t>CENNIK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63" coordsize="21600,21600" o:spt="63" adj="1350,25920" path="wr,,21600,21600@15@16@17@18l@21@22xe">
                <v:stroke joinstyle="miter"/>
                <v:formulas>
                  <v:f eqn="val #0"/>
                  <v:f eqn="val #1"/>
                  <v:f eqn="sum 10800 0 #0"/>
                  <v:f eqn="sum 10800 0 #1"/>
                  <v:f eqn="atan2 @2 @3"/>
                  <v:f eqn="sumangle @4 11 0"/>
                  <v:f eqn="sumangle @4 0 11"/>
                  <v:f eqn="cos 10800 @4"/>
                  <v:f eqn="sin 10800 @4"/>
                  <v:f eqn="cos 10800 @5"/>
                  <v:f eqn="sin 10800 @5"/>
                  <v:f eqn="cos 10800 @6"/>
                  <v:f eqn="sin 10800 @6"/>
                  <v:f eqn="sum 10800 0 @7"/>
                  <v:f eqn="sum 10800 0 @8"/>
                  <v:f eqn="sum 10800 0 @9"/>
                  <v:f eqn="sum 10800 0 @10"/>
                  <v:f eqn="sum 10800 0 @11"/>
                  <v:f eqn="sum 10800 0 @12"/>
                  <v:f eqn="mod @2 @3 0"/>
                  <v:f eqn="sum @19 0 10800"/>
                  <v:f eqn="if @20 #0 @13"/>
                  <v:f eqn="if @20 #1 @14"/>
                </v:formulas>
                <v:path o:connecttype="custom" o:connectlocs="10800,0;3163,3163;0,10800;3163,18437;10800,21600;18437,18437;21600,10800;18437,3163;@21,@22" textboxrect="3163,3163,18437,18437"/>
                <v:handles>
                  <v:h position="#0,#1"/>
                </v:handles>
              </v:shapetype>
              <v:shape id="AutoShape 7" o:spid="_x0000_s1026" type="#_x0000_t63" style="position:absolute;margin-left:96.3pt;margin-top:12.2pt;width:147pt;height:78.7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" adj="17397,33274" fillcolor="#4bacc6 [3208]" strokecolor="#4bacc6 [3208]" strokeweight="10pt">
                <v:stroke linestyle="thinThin"/>
                <v:shadow color="#868686"/>
                <v:textbox>
                  <w:txbxContent>
                    <w:p w:rsidR="00893778" w:rsidRPr="001E71C1" w:rsidRDefault="001E71C1" w:rsidP="001E71C1">
                      <w:pPr>
                        <w:spacing w:line="240" w:lineRule="auto"/>
                        <w:jc w:val="center"/>
                        <w:rPr>
                          <w:b/>
                          <w:color w:val="FFFFFF" w:themeColor="background1"/>
                          <w:sz w:val="36"/>
                          <w:szCs w:val="28"/>
                        </w:rPr>
                      </w:pPr>
                      <w:r w:rsidRPr="001E71C1">
                        <w:rPr>
                          <w:b/>
                          <w:color w:val="FFFFFF" w:themeColor="background1"/>
                          <w:sz w:val="36"/>
                          <w:szCs w:val="28"/>
                        </w:rPr>
                        <w:t>CENNIK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Times New Roman" w:hAnsi="Cambria"/>
          <w:noProof/>
          <w:color w:val="215868"/>
          <w:kern w:val="28"/>
          <w:sz w:val="32"/>
          <w:szCs w:val="28"/>
          <w:lang w:eastAsia="pl-PL"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40E3BA4D" wp14:editId="7B6EFDC0">
                <wp:simplePos x="0" y="0"/>
                <wp:positionH relativeFrom="column">
                  <wp:posOffset>-491490</wp:posOffset>
                </wp:positionH>
                <wp:positionV relativeFrom="paragraph">
                  <wp:posOffset>593090</wp:posOffset>
                </wp:positionV>
                <wp:extent cx="6423934" cy="5001260"/>
                <wp:effectExtent l="19050" t="0" r="148590" b="46990"/>
                <wp:wrapNone/>
                <wp:docPr id="27" name="Grupa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23934" cy="5001260"/>
                          <a:chOff x="0" y="0"/>
                          <a:chExt cx="6423934" cy="5001260"/>
                        </a:xfrm>
                      </wpg:grpSpPr>
                      <pic:pic xmlns:pic="http://schemas.openxmlformats.org/drawingml/2006/picture">
                        <pic:nvPicPr>
                          <pic:cNvPr id="11" name="Obraz 1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012" t="13711" r="16044"/>
                          <a:stretch/>
                        </pic:blipFill>
                        <pic:spPr bwMode="auto">
                          <a:xfrm>
                            <a:off x="571500" y="276225"/>
                            <a:ext cx="1143000" cy="2286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" name="Obraz 14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207715">
                            <a:off x="5338084" y="1352550"/>
                            <a:ext cx="1085850" cy="248602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" name="Obraz 13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686175" y="0"/>
                            <a:ext cx="962025" cy="2095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" name="Obraz 12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124075" y="1847850"/>
                            <a:ext cx="1276350" cy="23431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3" name="Gwiazda 10-ramienna 23"/>
                        <wps:cNvSpPr/>
                        <wps:spPr>
                          <a:xfrm>
                            <a:off x="0" y="1724025"/>
                            <a:ext cx="1381125" cy="1381125"/>
                          </a:xfrm>
                          <a:prstGeom prst="star10">
                            <a:avLst/>
                          </a:prstGeom>
                        </wps:spPr>
                        <wps:style>
                          <a:lnRef idx="2">
                            <a:schemeClr val="accent3"/>
                          </a:lnRef>
                          <a:fillRef idx="1">
                            <a:schemeClr val="lt1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1E71C1" w:rsidRPr="001E71C1" w:rsidRDefault="001E71C1" w:rsidP="001E71C1">
                              <w:pPr>
                                <w:jc w:val="center"/>
                                <w:rPr>
                                  <w:sz w:val="28"/>
                                </w:rPr>
                              </w:pPr>
                              <w:r w:rsidRPr="001E71C1">
                                <w:rPr>
                                  <w:sz w:val="28"/>
                                </w:rPr>
                                <w:t>Mała gałka</w:t>
                              </w:r>
                            </w:p>
                            <w:p w:rsidR="001E71C1" w:rsidRPr="001E71C1" w:rsidRDefault="001E71C1" w:rsidP="001E71C1">
                              <w:pPr>
                                <w:jc w:val="center"/>
                                <w:rPr>
                                  <w:sz w:val="28"/>
                                </w:rPr>
                              </w:pPr>
                              <w:r w:rsidRPr="001E71C1">
                                <w:rPr>
                                  <w:sz w:val="28"/>
                                </w:rPr>
                                <w:t>1 zł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Gwiazda 10-ramienna 24"/>
                        <wps:cNvSpPr/>
                        <wps:spPr>
                          <a:xfrm>
                            <a:off x="2867025" y="3200400"/>
                            <a:ext cx="1381125" cy="1381125"/>
                          </a:xfrm>
                          <a:prstGeom prst="star10">
                            <a:avLst/>
                          </a:prstGeom>
                        </wps:spPr>
                        <wps:style>
                          <a:lnRef idx="2">
                            <a:schemeClr val="accent3"/>
                          </a:lnRef>
                          <a:fillRef idx="1">
                            <a:schemeClr val="lt1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1E71C1" w:rsidRPr="001E71C1" w:rsidRDefault="001E71C1" w:rsidP="001E71C1">
                              <w:pPr>
                                <w:jc w:val="center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 xml:space="preserve">Duża </w:t>
                              </w:r>
                              <w:r w:rsidRPr="001E71C1">
                                <w:rPr>
                                  <w:sz w:val="28"/>
                                </w:rPr>
                                <w:t>gałka</w:t>
                              </w:r>
                            </w:p>
                            <w:p w:rsidR="001E71C1" w:rsidRPr="001E71C1" w:rsidRDefault="001E71C1" w:rsidP="001E71C1">
                              <w:pPr>
                                <w:jc w:val="center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2</w:t>
                              </w:r>
                              <w:r w:rsidRPr="001E71C1">
                                <w:rPr>
                                  <w:sz w:val="28"/>
                                </w:rPr>
                                <w:t xml:space="preserve"> zł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Gwiazda 10-ramienna 25"/>
                        <wps:cNvSpPr/>
                        <wps:spPr>
                          <a:xfrm>
                            <a:off x="3495675" y="1504950"/>
                            <a:ext cx="1543050" cy="1495425"/>
                          </a:xfrm>
                          <a:prstGeom prst="star10">
                            <a:avLst/>
                          </a:prstGeom>
                        </wps:spPr>
                        <wps:style>
                          <a:lnRef idx="2">
                            <a:schemeClr val="accent3"/>
                          </a:lnRef>
                          <a:fillRef idx="1">
                            <a:schemeClr val="lt1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1E71C1" w:rsidRPr="001E71C1" w:rsidRDefault="001E71C1" w:rsidP="001E71C1">
                              <w:pPr>
                                <w:spacing w:after="0" w:line="240" w:lineRule="auto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 w:rsidRPr="001E71C1">
                                <w:rPr>
                                  <w:b/>
                                  <w:sz w:val="28"/>
                                </w:rPr>
                                <w:t>Lody włoskie</w:t>
                              </w:r>
                            </w:p>
                            <w:p w:rsidR="001E71C1" w:rsidRPr="001E71C1" w:rsidRDefault="001E71C1" w:rsidP="001E71C1">
                              <w:pPr>
                                <w:spacing w:after="0" w:line="240" w:lineRule="auto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 w:rsidRPr="001E71C1">
                                <w:rPr>
                                  <w:b/>
                                  <w:sz w:val="28"/>
                                </w:rPr>
                                <w:t>3 zł</w:t>
                              </w:r>
                            </w:p>
                            <w:p w:rsidR="001E71C1" w:rsidRPr="001E71C1" w:rsidRDefault="001E71C1" w:rsidP="001E71C1">
                              <w:pPr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 w:rsidRPr="001E71C1">
                                <w:rPr>
                                  <w:b/>
                                  <w:sz w:val="28"/>
                                </w:rPr>
                                <w:t>1 zł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Gwiazda 10-ramienna 26"/>
                        <wps:cNvSpPr/>
                        <wps:spPr>
                          <a:xfrm>
                            <a:off x="4844154" y="3505835"/>
                            <a:ext cx="1543050" cy="1495425"/>
                          </a:xfrm>
                          <a:prstGeom prst="star10">
                            <a:avLst/>
                          </a:prstGeom>
                        </wps:spPr>
                        <wps:style>
                          <a:lnRef idx="2">
                            <a:schemeClr val="accent3"/>
                          </a:lnRef>
                          <a:fillRef idx="1">
                            <a:schemeClr val="lt1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1E71C1" w:rsidRPr="001E71C1" w:rsidRDefault="001E71C1" w:rsidP="001E71C1">
                              <w:pPr>
                                <w:spacing w:after="0" w:line="240" w:lineRule="auto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>Rożek cukrowy</w:t>
                              </w:r>
                            </w:p>
                            <w:p w:rsidR="001E71C1" w:rsidRPr="001E71C1" w:rsidRDefault="001E71C1" w:rsidP="001E71C1">
                              <w:pPr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 w:rsidRPr="001E71C1">
                                <w:rPr>
                                  <w:b/>
                                  <w:sz w:val="28"/>
                                </w:rPr>
                                <w:t>1 zł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a 27" o:spid="_x0000_s1027" style="position:absolute;margin-left:-38.7pt;margin-top:46.7pt;width:505.8pt;height:393.8pt;z-index:251680768;mso-width-relative:margin;mso-height-relative:margin" coordsize="64239,50012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9&#10;/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Obraz 11" o:spid="_x0000_s1028" type="#_x0000_t75" style="position:absolute;left:5715;top:2762;width:11430;height:228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TX8iy/AAAA2wAAAA8AAABkcnMvZG93bnJldi54bWxET0uLwjAQvi/4H8II3ta0eyhSjeI+Ch5X&#10;3cXr0IxNtZmUJKv1328Ewdt8fM9ZrAbbiQv50DpWkE8zEMS10y03Cn721esMRIjIGjvHpOBGAVbL&#10;0csCS+2uvKXLLjYihXAoUYGJsS+lDLUhi2HqeuLEHZ23GBP0jdQeryncdvItywppseXUYLCnD0P1&#10;efdnFbybr4Kq/PuzzTb74sCzXz75SqnJeFjPQUQa4lP8cG90mp/D/Zd0gFz+A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k1/IsvwAAANsAAAAPAAAAAAAAAAAAAAAAAJ8CAABk&#10;cnMvZG93bnJldi54bWxQSwUGAAAAAAQABAD3AAAAiwMAAAAA&#10;">
                  <v:imagedata r:id="rId14" o:title="" croptop="8986f" cropleft="12460f" cropright="10515f"/>
                  <v:path arrowok="t"/>
                </v:shape>
                <v:shape id="Obraz 14" o:spid="_x0000_s1029" type="#_x0000_t75" style="position:absolute;left:53380;top:13525;width:10859;height:24860;rotation:1319147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8plvi/AAAA2wAAAA8AAABkcnMvZG93bnJldi54bWxET01rwkAQvQv9D8sUvJlNRURSV2kLBSko&#10;VEu9DtlpNpidTbPTGP+9KxS8zeN9znI9+Eb11MU6sIGnLAdFXAZbc2Xg6/A+WYCKgmyxCUwGLhRh&#10;vXoYLbGw4cyf1O+lUimEY4EGnEhbaB1LRx5jFlrixP2EzqMk2FXadnhO4b7R0zyfa481pwaHLb05&#10;Kk/7P2/gSM5H+T62+Cv4UfW4ez1tyZjx4/DyDEpokLv4372xaf4Mbr+kA/TqCg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fKZb4vwAAANsAAAAPAAAAAAAAAAAAAAAAAJ8CAABk&#10;cnMvZG93bnJldi54bWxQSwUGAAAAAAQABAD3AAAAiwMAAAAA&#10;">
                  <v:imagedata r:id="rId15" o:title=""/>
                  <v:path arrowok="t"/>
                </v:shape>
                <v:shape id="Obraz 13" o:spid="_x0000_s1030" type="#_x0000_t75" style="position:absolute;left:36861;width:9621;height:2095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/y+ZrBAAAA2wAAAA8AAABkcnMvZG93bnJldi54bWxET01rwkAQvRf8D8sIvdWNVqpEV1FR9CCB&#10;RvE8ZMckmJ2N2dWk/74rFHqbx/uc+bIzlXhS40rLCoaDCARxZnXJuYLzafcxBeE8ssbKMin4IQfL&#10;Re9tjrG2LX/TM/W5CCHsYlRQeF/HUrqsIINuYGviwF1tY9AH2ORSN9iGcFPJURR9SYMlh4YCa9oU&#10;lN3Sh1FwSQ7T9WpM28n9tm/rXZocaZ8o9d7vVjMQnjr/L/5zH3SY/wmvX8IBcvEL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K/y+ZrBAAAA2wAAAA8AAAAAAAAAAAAAAAAAnwIA&#10;AGRycy9kb3ducmV2LnhtbFBLBQYAAAAABAAEAPcAAACNAwAAAAA=&#10;">
                  <v:imagedata r:id="rId16" o:title=""/>
                  <v:path arrowok="t"/>
                </v:shape>
                <v:shape id="Obraz 12" o:spid="_x0000_s1031" type="#_x0000_t75" style="position:absolute;left:21240;top:18478;width:12764;height:2343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HHwYPCAAAA2wAAAA8AAABkcnMvZG93bnJldi54bWxET01rwkAQvRf8D8sI3uomglKiq1SJqOCl&#10;Ue/T7DSJzc6G7Kqxv74rCN7m8T5ntuhMLa7UusqygngYgSDOra64UHA8rN8/QDiPrLG2TAru5GAx&#10;773NMNH2xl90zXwhQgi7BBWU3jeJlC4vyaAb2oY4cD+2NegDbAupW7yFcFPLURRNpMGKQ0OJDa1K&#10;yn+zi1EwTtN9Fqeny+a8/NPxvdt9H847pQb97nMKwlPnX+Kne6vD/BE8fgkHyPk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hx8GDwgAAANsAAAAPAAAAAAAAAAAAAAAAAJ8C&#10;AABkcnMvZG93bnJldi54bWxQSwUGAAAAAAQABAD3AAAAjgMAAAAA&#10;">
                  <v:imagedata r:id="rId17" o:title=""/>
                  <v:path arrowok="t"/>
                </v:shape>
                <v:shape id="Gwiazda 10-ramienna 23" o:spid="_x0000_s1032" style="position:absolute;top:17240;width:13811;height:13811;visibility:visible;mso-wrap-style:square;v-text-anchor:middle" coordsize="1381125,138112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X1KMMA&#10;AADbAAAADwAAAGRycy9kb3ducmV2LnhtbESP3WoCMRSE7wt9h3AK3tVsV7SyGqUURaEX/tQHOCbH&#10;3aWbkyWJur59IwheDjPzDTOdd7YRF/Khdqzgo5+BINbO1FwqOPwu38cgQkQ22DgmBTcKMJ+9vkyx&#10;MO7KO7rsYykShEOBCqoY20LKoCuyGPquJU7eyXmLMUlfSuPxmuC2kXmWjaTFmtNChS19V6T/9mer&#10;YDFc/mip85PfhM9Orlbb9dFuleq9dV8TEJG6+Aw/2mujIB/A/Uv6AXL2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ZX1KMMAAADbAAAADwAAAAAAAAAAAAAAAACYAgAAZHJzL2Rv&#10;d25yZXYueG1sUEsFBgAAAAAEAAQA9QAAAIgDAAAAAA==&#10;" adj="-11796480,,5400" path="m-1,477165l190861,345275,263769,131884r235923,-6l690563,,881433,131878r235923,6l1190264,345275r190862,131890l1308226,690563r72900,213397l1190264,1035850r-72908,213391l881433,1249247,690563,1381125,499692,1249247r-235923,-6l190861,1035850,-1,903960,72899,690563,-1,477165xe" fillcolor="white [3201]" strokecolor="#9bbb59 [3206]" strokeweight="2pt">
                  <v:stroke joinstyle="miter"/>
                  <v:formulas/>
                  <v:path arrowok="t" o:connecttype="custom" o:connectlocs="-1,477165;190861,345275;263769,131884;499692,131878;690563,0;881433,131878;1117356,131884;1190264,345275;1381126,477165;1308226,690563;1381126,903960;1190264,1035850;1117356,1249241;881433,1249247;690563,1381125;499692,1249247;263769,1249241;190861,1035850;-1,903960;72899,690563;-1,477165" o:connectangles="0,0,0,0,0,0,0,0,0,0,0,0,0,0,0,0,0,0,0,0,0" textboxrect="0,0,1381125,1381125"/>
                  <v:textbox>
                    <w:txbxContent>
                      <w:p w:rsidR="001E71C1" w:rsidRPr="001E71C1" w:rsidRDefault="001E71C1" w:rsidP="001E71C1">
                        <w:pPr>
                          <w:jc w:val="center"/>
                          <w:rPr>
                            <w:sz w:val="28"/>
                          </w:rPr>
                        </w:pPr>
                        <w:r w:rsidRPr="001E71C1">
                          <w:rPr>
                            <w:sz w:val="28"/>
                          </w:rPr>
                          <w:t>Mała gałka</w:t>
                        </w:r>
                      </w:p>
                      <w:p w:rsidR="001E71C1" w:rsidRPr="001E71C1" w:rsidRDefault="001E71C1" w:rsidP="001E71C1">
                        <w:pPr>
                          <w:jc w:val="center"/>
                          <w:rPr>
                            <w:sz w:val="28"/>
                          </w:rPr>
                        </w:pPr>
                        <w:r w:rsidRPr="001E71C1">
                          <w:rPr>
                            <w:sz w:val="28"/>
                          </w:rPr>
                          <w:t>1 zł</w:t>
                        </w:r>
                      </w:p>
                    </w:txbxContent>
                  </v:textbox>
                </v:shape>
                <v:shape id="Gwiazda 10-ramienna 24" o:spid="_x0000_s1033" style="position:absolute;left:28670;top:32004;width:13811;height:13811;visibility:visible;mso-wrap-style:square;v-text-anchor:middle" coordsize="1381125,138112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nxtXMMA&#10;AADbAAAADwAAAGRycy9kb3ducmV2LnhtbESP3WoCMRSE7wt9h3AK3tVsF7WyGqUURaEX/tQHOCbH&#10;3aWbkyWJur59IwheDjPzDTOdd7YRF/Khdqzgo5+BINbO1FwqOPwu38cgQkQ22DgmBTcKMJ+9vkyx&#10;MO7KO7rsYykShEOBCqoY20LKoCuyGPquJU7eyXmLMUlfSuPxmuC2kXmWjaTFmtNChS19V6T/9mer&#10;YDFc/mip85PfhM9Orlbb9dFuleq9dV8TEJG6+Aw/2mujIB/A/Uv6AXL2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nxtXMMAAADbAAAADwAAAAAAAAAAAAAAAACYAgAAZHJzL2Rv&#10;d25yZXYueG1sUEsFBgAAAAAEAAQA9QAAAIgDAAAAAA==&#10;" adj="-11796480,,5400" path="m-1,477165l190861,345275,263769,131884r235923,-6l690563,,881433,131878r235923,6l1190264,345275r190862,131890l1308226,690563r72900,213397l1190264,1035850r-72908,213391l881433,1249247,690563,1381125,499692,1249247r-235923,-6l190861,1035850,-1,903960,72899,690563,-1,477165xe" fillcolor="white [3201]" strokecolor="#9bbb59 [3206]" strokeweight="2pt">
                  <v:stroke joinstyle="miter"/>
                  <v:formulas/>
                  <v:path arrowok="t" o:connecttype="custom" o:connectlocs="-1,477165;190861,345275;263769,131884;499692,131878;690563,0;881433,131878;1117356,131884;1190264,345275;1381126,477165;1308226,690563;1381126,903960;1190264,1035850;1117356,1249241;881433,1249247;690563,1381125;499692,1249247;263769,1249241;190861,1035850;-1,903960;72899,690563;-1,477165" o:connectangles="0,0,0,0,0,0,0,0,0,0,0,0,0,0,0,0,0,0,0,0,0" textboxrect="0,0,1381125,1381125"/>
                  <v:textbox>
                    <w:txbxContent>
                      <w:p w:rsidR="001E71C1" w:rsidRPr="001E71C1" w:rsidRDefault="001E71C1" w:rsidP="001E71C1">
                        <w:pPr>
                          <w:jc w:val="center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 xml:space="preserve">Duża </w:t>
                        </w:r>
                        <w:r w:rsidRPr="001E71C1">
                          <w:rPr>
                            <w:sz w:val="28"/>
                          </w:rPr>
                          <w:t>gałka</w:t>
                        </w:r>
                      </w:p>
                      <w:p w:rsidR="001E71C1" w:rsidRPr="001E71C1" w:rsidRDefault="001E71C1" w:rsidP="001E71C1">
                        <w:pPr>
                          <w:jc w:val="center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2</w:t>
                        </w:r>
                        <w:r w:rsidRPr="001E71C1">
                          <w:rPr>
                            <w:sz w:val="28"/>
                          </w:rPr>
                          <w:t xml:space="preserve"> zł</w:t>
                        </w:r>
                      </w:p>
                    </w:txbxContent>
                  </v:textbox>
                </v:shape>
                <v:shape id="Gwiazda 10-ramienna 25" o:spid="_x0000_s1034" style="position:absolute;left:34956;top:15049;width:15431;height:14954;visibility:visible;mso-wrap-style:square;v-text-anchor:middle" coordsize="1543050,149542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qN/sIA&#10;AADbAAAADwAAAGRycy9kb3ducmV2LnhtbESPQWsCMRSE7wX/Q3hCbzVboUVWo0hBVBTaqgePj81z&#10;s5q8LEnU9d83hUKPw8x8w0xmnbPiRiE2nhW8DgoQxJXXDdcKDvvFywhETMgarWdS8KAIs2nvaYKl&#10;9nf+ptsu1SJDOJaowKTUllLGypDDOPAtcfZOPjhMWYZa6oD3DHdWDoviXTpsOC8YbOnDUHXZXZ0C&#10;pMPGfNnt5/lij4u1TiMOy61Sz/1uPgaRqEv/4b/2SisYvsHvl/wD5PQ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eo3+wgAAANsAAAAPAAAAAAAAAAAAAAAAAJgCAABkcnMvZG93&#10;bnJldi54bWxQSwUGAAAAAAQABAD1AAAAhwMAAAAA&#10;" adj="-11796480,,5400" path="m-1,516654l213237,373849,294693,142798r263584,-6l771525,,984773,142792r263584,6l1329813,373849r213238,142805l1461604,747713r81447,231058l1329813,1121576r-81456,231051l984773,1352633,771525,1495425,558277,1352633r-263584,-6l213237,1121576,-1,978771,81446,747713,-1,516654xe" fillcolor="white [3201]" strokecolor="#9bbb59 [3206]" strokeweight="2pt">
                  <v:stroke joinstyle="miter"/>
                  <v:formulas/>
                  <v:path arrowok="t" o:connecttype="custom" o:connectlocs="-1,516654;213237,373849;294693,142798;558277,142792;771525,0;984773,142792;1248357,142798;1329813,373849;1543051,516654;1461604,747713;1543051,978771;1329813,1121576;1248357,1352627;984773,1352633;771525,1495425;558277,1352633;294693,1352627;213237,1121576;-1,978771;81446,747713;-1,516654" o:connectangles="0,0,0,0,0,0,0,0,0,0,0,0,0,0,0,0,0,0,0,0,0" textboxrect="0,0,1543050,1495425"/>
                  <v:textbox>
                    <w:txbxContent>
                      <w:p w:rsidR="001E71C1" w:rsidRPr="001E71C1" w:rsidRDefault="001E71C1" w:rsidP="001E71C1">
                        <w:pPr>
                          <w:spacing w:after="0" w:line="240" w:lineRule="auto"/>
                          <w:jc w:val="center"/>
                          <w:rPr>
                            <w:b/>
                            <w:sz w:val="28"/>
                          </w:rPr>
                        </w:pPr>
                        <w:r w:rsidRPr="001E71C1">
                          <w:rPr>
                            <w:b/>
                            <w:sz w:val="28"/>
                          </w:rPr>
                          <w:t>Lody włoskie</w:t>
                        </w:r>
                      </w:p>
                      <w:p w:rsidR="001E71C1" w:rsidRPr="001E71C1" w:rsidRDefault="001E71C1" w:rsidP="001E71C1">
                        <w:pPr>
                          <w:spacing w:after="0" w:line="240" w:lineRule="auto"/>
                          <w:jc w:val="center"/>
                          <w:rPr>
                            <w:b/>
                            <w:sz w:val="28"/>
                          </w:rPr>
                        </w:pPr>
                        <w:r w:rsidRPr="001E71C1">
                          <w:rPr>
                            <w:b/>
                            <w:sz w:val="28"/>
                          </w:rPr>
                          <w:t>3 zł</w:t>
                        </w:r>
                      </w:p>
                      <w:p w:rsidR="001E71C1" w:rsidRPr="001E71C1" w:rsidRDefault="001E71C1" w:rsidP="001E71C1">
                        <w:pPr>
                          <w:jc w:val="center"/>
                          <w:rPr>
                            <w:b/>
                            <w:sz w:val="28"/>
                          </w:rPr>
                        </w:pPr>
                        <w:r w:rsidRPr="001E71C1">
                          <w:rPr>
                            <w:b/>
                            <w:sz w:val="28"/>
                          </w:rPr>
                          <w:t>1 zł</w:t>
                        </w:r>
                      </w:p>
                    </w:txbxContent>
                  </v:textbox>
                </v:shape>
                <v:shape id="Gwiazda 10-ramienna 26" o:spid="_x0000_s1035" style="position:absolute;left:48441;top:35058;width:15431;height:14954;visibility:visible;mso-wrap-style:square;v-text-anchor:middle" coordsize="1543050,149542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gTicIA&#10;AADbAAAADwAAAGRycy9kb3ducmV2LnhtbESPQWsCMRSE7wX/Q3hCbzVbDyKrUaQgKhW06qHHx+Z1&#10;s5q8LEnU7b9vBKHHYWa+YabzzllxoxAbzwreBwUI4srrhmsFp+PybQwiJmSN1jMp+KUI81nvZYql&#10;9nf+otsh1SJDOJaowKTUllLGypDDOPAtcfZ+fHCYsgy11AHvGe6sHBbFSDpsOC8YbOnDUHU5XJ0C&#10;pNOn2dvt7nyx38uNTmMOq61Sr/1uMQGRqEv/4Wd7rRUMR/D4kn+AnP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qBOJwgAAANsAAAAPAAAAAAAAAAAAAAAAAJgCAABkcnMvZG93&#10;bnJldi54bWxQSwUGAAAAAAQABAD1AAAAhwMAAAAA&#10;" adj="-11796480,,5400" path="m-1,516654l213237,373849,294693,142798r263584,-6l771525,,984773,142792r263584,6l1329813,373849r213238,142805l1461604,747713r81447,231058l1329813,1121576r-81456,231051l984773,1352633,771525,1495425,558277,1352633r-263584,-6l213237,1121576,-1,978771,81446,747713,-1,516654xe" fillcolor="white [3201]" strokecolor="#9bbb59 [3206]" strokeweight="2pt">
                  <v:stroke joinstyle="miter"/>
                  <v:formulas/>
                  <v:path arrowok="t" o:connecttype="custom" o:connectlocs="-1,516654;213237,373849;294693,142798;558277,142792;771525,0;984773,142792;1248357,142798;1329813,373849;1543051,516654;1461604,747713;1543051,978771;1329813,1121576;1248357,1352627;984773,1352633;771525,1495425;558277,1352633;294693,1352627;213237,1121576;-1,978771;81446,747713;-1,516654" o:connectangles="0,0,0,0,0,0,0,0,0,0,0,0,0,0,0,0,0,0,0,0,0" textboxrect="0,0,1543050,1495425"/>
                  <v:textbox>
                    <w:txbxContent>
                      <w:p w:rsidR="001E71C1" w:rsidRPr="001E71C1" w:rsidRDefault="001E71C1" w:rsidP="001E71C1">
                        <w:pPr>
                          <w:spacing w:after="0" w:line="240" w:lineRule="auto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sz w:val="28"/>
                          </w:rPr>
                          <w:t>Rożek cukrowy</w:t>
                        </w:r>
                      </w:p>
                      <w:p w:rsidR="001E71C1" w:rsidRPr="001E71C1" w:rsidRDefault="001E71C1" w:rsidP="001E71C1">
                        <w:pPr>
                          <w:jc w:val="center"/>
                          <w:rPr>
                            <w:b/>
                            <w:sz w:val="28"/>
                          </w:rPr>
                        </w:pPr>
                        <w:r w:rsidRPr="001E71C1">
                          <w:rPr>
                            <w:b/>
                            <w:sz w:val="28"/>
                          </w:rPr>
                          <w:t>1 zł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C09B086" wp14:editId="4AC5F599">
                <wp:simplePos x="0" y="0"/>
                <wp:positionH relativeFrom="column">
                  <wp:posOffset>1146810</wp:posOffset>
                </wp:positionH>
                <wp:positionV relativeFrom="paragraph">
                  <wp:posOffset>5117465</wp:posOffset>
                </wp:positionV>
                <wp:extent cx="1381125" cy="1381125"/>
                <wp:effectExtent l="19050" t="19050" r="47625" b="47625"/>
                <wp:wrapNone/>
                <wp:docPr id="7" name="Gwiazda 10-ramienna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125" cy="1381125"/>
                        </a:xfrm>
                        <a:prstGeom prst="star10">
                          <a:avLst/>
                        </a:prstGeom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45C7C" w:rsidRPr="001E71C1" w:rsidRDefault="00F45C7C" w:rsidP="00F45C7C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Polewa</w:t>
                            </w:r>
                          </w:p>
                          <w:p w:rsidR="00F45C7C" w:rsidRPr="001E71C1" w:rsidRDefault="00F45C7C" w:rsidP="00F45C7C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80 gr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Gwiazda 10-ramienna 7" o:spid="_x0000_s1036" style="position:absolute;margin-left:90.3pt;margin-top:402.95pt;width:108.75pt;height:108.7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81125,138112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" adj="-11796480,,5400" path="m-1,477165l190861,345275,263769,131884r235923,-6l690563,,881433,131878r235923,6l1190264,345275r190862,131890l1308226,690563r72900,213397l1190264,1035850r-72908,213391l881433,1249247,690563,1381125,499692,1249247r-235923,-6l190861,1035850,-1,903960,72899,690563,-1,477165xe" fillcolor="white [3201]" strokecolor="#9bbb59 [3206]" strokeweight="2pt">
                <v:stroke joinstyle="miter"/>
                <v:formulas/>
                <v:path arrowok="t" o:connecttype="custom" o:connectlocs="-1,477165;190861,345275;263769,131884;499692,131878;690563,0;881433,131878;1117356,131884;1190264,345275;1381126,477165;1308226,690563;1381126,903960;1190264,1035850;1117356,1249241;881433,1249247;690563,1381125;499692,1249247;263769,1249241;190861,1035850;-1,903960;72899,690563;-1,477165" o:connectangles="0,0,0,0,0,0,0,0,0,0,0,0,0,0,0,0,0,0,0,0,0" textboxrect="0,0,1381125,1381125"/>
                <v:textbox>
                  <w:txbxContent>
                    <w:p w:rsidR="00F45C7C" w:rsidRPr="001E71C1" w:rsidRDefault="00F45C7C" w:rsidP="00F45C7C">
                      <w:pPr>
                        <w:jc w:val="center"/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Polewa</w:t>
                      </w:r>
                    </w:p>
                    <w:p w:rsidR="00F45C7C" w:rsidRPr="001E71C1" w:rsidRDefault="00F45C7C" w:rsidP="00F45C7C">
                      <w:pPr>
                        <w:jc w:val="center"/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80 gr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eastAsia="Times New Roman" w:hAnsi="Cambria"/>
          <w:noProof/>
          <w:color w:val="215868"/>
          <w:kern w:val="28"/>
          <w:sz w:val="32"/>
          <w:szCs w:val="28"/>
          <w:lang w:eastAsia="pl-PL"/>
        </w:rPr>
        <w:drawing>
          <wp:anchor distT="0" distB="0" distL="114300" distR="114300" simplePos="0" relativeHeight="251683840" behindDoc="1" locked="0" layoutInCell="1" allowOverlap="1" wp14:anchorId="276BBE3C" wp14:editId="6B6DBA7E">
            <wp:simplePos x="0" y="0"/>
            <wp:positionH relativeFrom="column">
              <wp:posOffset>-269240</wp:posOffset>
            </wp:positionH>
            <wp:positionV relativeFrom="paragraph">
              <wp:posOffset>3926840</wp:posOffset>
            </wp:positionV>
            <wp:extent cx="1825625" cy="2286000"/>
            <wp:effectExtent l="0" t="0" r="3175" b="0"/>
            <wp:wrapNone/>
            <wp:docPr id="10" name="Obraz 10" descr="C:\Users\Ania\AppData\Local\Microsoft\Windows\Temporary Internet Files\Content.IE5\SI614T7F\MP900400612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nia\AppData\Local\Microsoft\Windows\Temporary Internet Files\Content.IE5\SI614T7F\MP900400612[1]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5625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723E7A" w:rsidRPr="00573FF0" w:rsidSect="00A45772"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7" w:h="16839" w:code="9"/>
      <w:pgMar w:top="1276" w:right="1134" w:bottom="851" w:left="1134" w:header="709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6247F" w:rsidRDefault="0096247F">
      <w:pPr>
        <w:spacing w:after="0" w:line="240" w:lineRule="auto"/>
      </w:pPr>
      <w:r>
        <w:separator/>
      </w:r>
    </w:p>
  </w:endnote>
  <w:endnote w:type="continuationSeparator" w:id="0">
    <w:p w:rsidR="0096247F" w:rsidRDefault="0096247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Monotype Corsiva">
    <w:panose1 w:val="03010101010201010101"/>
    <w:charset w:val="EE"/>
    <w:family w:val="script"/>
    <w:pitch w:val="variable"/>
    <w:sig w:usb0="00000287" w:usb1="00000000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04B0E" w:rsidRDefault="003A589F">
    <w:pPr>
      <w:pStyle w:val="Stopka"/>
    </w:pPr>
    <w:r>
      <w:rPr>
        <w:noProof/>
      </w:rPr>
      <w:drawing>
        <wp:anchor distT="0" distB="0" distL="114300" distR="114300" simplePos="0" relativeHeight="251661312" behindDoc="1" locked="0" layoutInCell="1" allowOverlap="1">
          <wp:simplePos x="0" y="0"/>
          <wp:positionH relativeFrom="column">
            <wp:posOffset>-768350</wp:posOffset>
          </wp:positionH>
          <wp:positionV relativeFrom="paragraph">
            <wp:posOffset>-1257935</wp:posOffset>
          </wp:positionV>
          <wp:extent cx="7543800" cy="1652270"/>
          <wp:effectExtent l="0" t="0" r="0" b="5080"/>
          <wp:wrapNone/>
          <wp:docPr id="22" name="Obraz 22" descr="number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2" descr="number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43800" cy="16522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641F" w:rsidRDefault="003A589F">
    <w:pPr>
      <w:pStyle w:val="Stopka"/>
    </w:pPr>
    <w:r>
      <w:rPr>
        <w:noProof/>
      </w:rPr>
      <mc:AlternateContent>
        <mc:Choice Requires="wps">
          <w:drawing>
            <wp:anchor distT="0" distB="0" distL="114300" distR="114300" simplePos="0" relativeHeight="251657216" behindDoc="1" locked="0" layoutInCell="1" allowOverlap="1">
              <wp:simplePos x="0" y="0"/>
              <wp:positionH relativeFrom="page">
                <wp:posOffset>6880225</wp:posOffset>
              </wp:positionH>
              <wp:positionV relativeFrom="page">
                <wp:posOffset>0</wp:posOffset>
              </wp:positionV>
              <wp:extent cx="680720" cy="10692765"/>
              <wp:effectExtent l="12700" t="9525" r="11430" b="22860"/>
              <wp:wrapNone/>
              <wp:docPr id="3" name="Prostokąt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80720" cy="10692765"/>
                      </a:xfrm>
                      <a:prstGeom prst="rect">
                        <a:avLst/>
                      </a:prstGeom>
                      <a:gradFill rotWithShape="0">
                        <a:gsLst>
                          <a:gs pos="0">
                            <a:srgbClr val="C2D69B"/>
                          </a:gs>
                          <a:gs pos="50000">
                            <a:srgbClr val="9BBB59"/>
                          </a:gs>
                          <a:gs pos="100000">
                            <a:srgbClr val="C2D69B"/>
                          </a:gs>
                        </a:gsLst>
                        <a:lin ang="5400000" scaled="1"/>
                      </a:gradFill>
                      <a:ln w="12700" algn="ctr">
                        <a:solidFill>
                          <a:srgbClr val="9BBB59"/>
                        </a:solidFill>
                        <a:miter lim="800000"/>
                        <a:headEnd/>
                        <a:tailEnd/>
                      </a:ln>
                      <a:effectLst>
                        <a:outerShdw dist="28398" dir="3806097" algn="ctr" rotWithShape="0">
                          <a:srgbClr val="4E6128"/>
                        </a:outerShdw>
                      </a:effectLst>
                    </wps:spPr>
                    <wps:txbx>
                      <w:txbxContent>
                        <w:p w:rsidR="00B2641F" w:rsidRDefault="00B2641F" w:rsidP="00B20E1A">
                          <w:pPr>
                            <w:rPr>
                              <w:rFonts w:eastAsia="Times New Roman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040" style="position:absolute;margin-left:541.75pt;margin-top:0;width:53.6pt;height:841.95pt;z-index:-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" fillcolor="#c2d69b" strokecolor="#9bbb59" strokeweight="1pt">
              <v:fill color2="#9bbb59" focus="50%" type="gradient"/>
              <v:shadow on="t" color="#4e6128" offset="1pt"/>
              <v:path arrowok="t"/>
              <v:textbox>
                <w:txbxContent>
                  <w:p w:rsidR="00B2641F" w:rsidRDefault="00B2641F" w:rsidP="00B20E1A">
                    <w:pPr>
                      <w:rPr>
                        <w:rFonts w:eastAsia="Times New Roman"/>
                      </w:rPr>
                    </w:pPr>
                  </w:p>
                </w:txbxContent>
              </v:textbox>
              <w10:wrap anchorx="page" anchory="page"/>
            </v:rect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91A6E" w:rsidRDefault="003A589F" w:rsidP="00391A6E">
    <w:pPr>
      <w:pStyle w:val="Stopka"/>
      <w:ind w:hanging="990"/>
    </w:pPr>
    <w:r>
      <w:rPr>
        <w:noProof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column">
            <wp:posOffset>-768350</wp:posOffset>
          </wp:positionH>
          <wp:positionV relativeFrom="paragraph">
            <wp:posOffset>-1257935</wp:posOffset>
          </wp:positionV>
          <wp:extent cx="6772275" cy="1652270"/>
          <wp:effectExtent l="0" t="0" r="9525" b="5080"/>
          <wp:wrapNone/>
          <wp:docPr id="21" name="Obraz 21" descr="number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1" descr="number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72275" cy="16522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6247F" w:rsidRDefault="0096247F">
      <w:pPr>
        <w:spacing w:after="0" w:line="240" w:lineRule="auto"/>
      </w:pPr>
      <w:r>
        <w:separator/>
      </w:r>
    </w:p>
  </w:footnote>
  <w:footnote w:type="continuationSeparator" w:id="0">
    <w:p w:rsidR="0096247F" w:rsidRDefault="0096247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641F" w:rsidRDefault="003A589F">
    <w:pPr>
      <w:pStyle w:val="Nagwek"/>
    </w:pPr>
    <w:r>
      <w:rPr>
        <w:noProof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49B09A27" wp14:editId="1716ACED">
              <wp:simplePos x="0" y="0"/>
              <wp:positionH relativeFrom="page">
                <wp:posOffset>6946265</wp:posOffset>
              </wp:positionH>
              <wp:positionV relativeFrom="page">
                <wp:posOffset>2940050</wp:posOffset>
              </wp:positionV>
              <wp:extent cx="409575" cy="4812030"/>
              <wp:effectExtent l="2540" t="0" r="0" b="1270"/>
              <wp:wrapNone/>
              <wp:docPr id="6" name="Pole tekstowe 39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409575" cy="48120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666666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B2641F" w:rsidRPr="002C4363" w:rsidRDefault="009C7209">
                          <w:pPr>
                            <w:jc w:val="center"/>
                            <w:rPr>
                              <w:color w:val="FFFFFF"/>
                            </w:rPr>
                          </w:pPr>
                          <w:r w:rsidRPr="00FB0A68">
                            <w:rPr>
                              <w:rFonts w:ascii="Times New Roman" w:hAnsi="Times New Roman"/>
                              <w:color w:val="333333"/>
                              <w:sz w:val="24"/>
                              <w:szCs w:val="24"/>
                            </w:rPr>
                            <w:t>Rachunki pamięciowe – dodawanie i odejmowanie</w:t>
                          </w:r>
                          <w:r w:rsidR="00367BDF"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  <w:t>.</w:t>
                          </w:r>
                          <w:r w:rsidR="00A45772" w:rsidRPr="002C4363">
                            <w:rPr>
                              <w:color w:val="FFFFFF"/>
                            </w:rPr>
                            <w:t xml:space="preserve"> </w:t>
                          </w:r>
                          <w:r w:rsidR="00A45772">
                            <w:rPr>
                              <w:color w:val="FFFFFF"/>
                            </w:rPr>
                            <w:t xml:space="preserve"> </w:t>
                          </w:r>
                          <w:r w:rsidR="00B2641F" w:rsidRPr="002C4363">
                            <w:rPr>
                              <w:color w:val="FFFFFF"/>
                            </w:rPr>
                            <w:t>Klasa 4</w:t>
                          </w:r>
                        </w:p>
                        <w:p w:rsidR="00B2641F" w:rsidRPr="002C4363" w:rsidRDefault="00B2641F">
                          <w:pPr>
                            <w:jc w:val="center"/>
                            <w:rPr>
                              <w:color w:val="FFFFFF"/>
                            </w:rPr>
                          </w:pPr>
                        </w:p>
                      </w:txbxContent>
                    </wps:txbx>
                    <wps:bodyPr rot="0" vert="vert270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ole tekstowe 395" o:spid="_x0000_s1037" type="#_x0000_t202" style="position:absolute;margin-left:546.95pt;margin-top:231.5pt;width:32.25pt;height:378.9pt;z-index: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" filled="f" fillcolor="#666" stroked="f" strokeweight=".5pt">
              <v:path arrowok="t"/>
              <v:textbox style="layout-flow:vertical;mso-layout-flow-alt:bottom-to-top">
                <w:txbxContent>
                  <w:p w:rsidR="00B2641F" w:rsidRPr="002C4363" w:rsidRDefault="009C7209">
                    <w:pPr>
                      <w:jc w:val="center"/>
                      <w:rPr>
                        <w:color w:val="FFFFFF"/>
                      </w:rPr>
                    </w:pPr>
                    <w:r w:rsidRPr="00FB0A68">
                      <w:rPr>
                        <w:rFonts w:ascii="Times New Roman" w:hAnsi="Times New Roman"/>
                        <w:color w:val="333333"/>
                        <w:sz w:val="24"/>
                        <w:szCs w:val="24"/>
                      </w:rPr>
                      <w:t>Rachunki pamięciowe – dodawanie i odejmowanie</w:t>
                    </w:r>
                    <w:r w:rsidR="00367BDF">
                      <w:rPr>
                        <w:rFonts w:ascii="Times New Roman" w:hAnsi="Times New Roman"/>
                        <w:sz w:val="24"/>
                        <w:szCs w:val="24"/>
                      </w:rPr>
                      <w:t>.</w:t>
                    </w:r>
                    <w:r w:rsidR="00A45772" w:rsidRPr="002C4363">
                      <w:rPr>
                        <w:color w:val="FFFFFF"/>
                      </w:rPr>
                      <w:t xml:space="preserve"> </w:t>
                    </w:r>
                    <w:r w:rsidR="00A45772">
                      <w:rPr>
                        <w:color w:val="FFFFFF"/>
                      </w:rPr>
                      <w:t xml:space="preserve"> </w:t>
                    </w:r>
                    <w:r w:rsidR="00B2641F" w:rsidRPr="002C4363">
                      <w:rPr>
                        <w:color w:val="FFFFFF"/>
                      </w:rPr>
                      <w:t>Klasa 4</w:t>
                    </w:r>
                  </w:p>
                  <w:p w:rsidR="00B2641F" w:rsidRPr="002C4363" w:rsidRDefault="00B2641F">
                    <w:pPr>
                      <w:jc w:val="center"/>
                      <w:rPr>
                        <w:color w:val="FFFFFF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5168" behindDoc="1" locked="0" layoutInCell="1" allowOverlap="1" wp14:anchorId="5BF4C302" wp14:editId="57EA056F">
              <wp:simplePos x="0" y="0"/>
              <wp:positionH relativeFrom="page">
                <wp:posOffset>6880225</wp:posOffset>
              </wp:positionH>
              <wp:positionV relativeFrom="page">
                <wp:posOffset>8661400</wp:posOffset>
              </wp:positionV>
              <wp:extent cx="680720" cy="962660"/>
              <wp:effectExtent l="0" t="0" r="5080" b="8890"/>
              <wp:wrapNone/>
              <wp:docPr id="5" name="Prostokąt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80720" cy="962660"/>
                      </a:xfrm>
                      <a:prstGeom prst="rect">
                        <a:avLst/>
                      </a:prstGeom>
                      <a:solidFill>
                        <a:srgbClr val="FF388C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txbx>
                      <w:txbxContent>
                        <w:p w:rsidR="00B2641F" w:rsidRDefault="00B2641F"/>
                      </w:txbxContent>
                    </wps:txbx>
                    <wps:bodyPr wrap="square" rtlCol="0" anchor="ctr"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Prostokąt 5" o:spid="_x0000_s1038" style="position:absolute;margin-left:541.75pt;margin-top:682pt;width:53.6pt;height:75.8pt;z-index:-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" fillcolor="#ff388c" stroked="f" strokeweight="2pt">
              <v:path arrowok="t"/>
              <v:textbox>
                <w:txbxContent>
                  <w:p w:rsidR="00B2641F" w:rsidRDefault="00B2641F"/>
                </w:txbxContent>
              </v:textbox>
              <w10:wrap anchorx="page" anchory="page"/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4144" behindDoc="1" locked="0" layoutInCell="1" allowOverlap="1" wp14:anchorId="47DF47C5" wp14:editId="5BD11F3D">
              <wp:simplePos x="0" y="0"/>
              <wp:positionH relativeFrom="page">
                <wp:posOffset>6880225</wp:posOffset>
              </wp:positionH>
              <wp:positionV relativeFrom="page">
                <wp:posOffset>0</wp:posOffset>
              </wp:positionV>
              <wp:extent cx="680720" cy="10692765"/>
              <wp:effectExtent l="0" t="0" r="5080" b="0"/>
              <wp:wrapNone/>
              <wp:docPr id="4" name="Prostokąt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80720" cy="10692765"/>
                      </a:xfrm>
                      <a:prstGeom prst="rect">
                        <a:avLst/>
                      </a:prstGeom>
                      <a:solidFill>
                        <a:srgbClr val="666666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txbx>
                      <w:txbxContent>
                        <w:p w:rsidR="00B2641F" w:rsidRDefault="00B2641F">
                          <w:pPr>
                            <w:rPr>
                              <w:rFonts w:eastAsia="Times New Roman"/>
                            </w:rPr>
                          </w:pPr>
                        </w:p>
                      </w:txbxContent>
                    </wps:txbx>
                    <wps:bodyPr wrap="square" rtlCol="0" anchor="ctr"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Prostokąt 4" o:spid="_x0000_s1039" style="position:absolute;margin-left:541.75pt;margin-top:0;width:53.6pt;height:841.95pt;z-index:-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" fillcolor="#666" stroked="f" strokeweight="2pt">
              <v:path arrowok="t"/>
              <v:textbox>
                <w:txbxContent>
                  <w:p w:rsidR="00B2641F" w:rsidRDefault="00B2641F">
                    <w:pPr>
                      <w:rPr>
                        <w:rFonts w:eastAsia="Times New Roman"/>
                      </w:rPr>
                    </w:pPr>
                  </w:p>
                </w:txbxContent>
              </v:textbox>
              <w10:wrap anchorx="page" anchory="page"/>
            </v:rect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641F" w:rsidRDefault="003A589F" w:rsidP="008D3515">
    <w:pPr>
      <w:pStyle w:val="Nagwek"/>
      <w:tabs>
        <w:tab w:val="clear" w:pos="4320"/>
        <w:tab w:val="clear" w:pos="8640"/>
        <w:tab w:val="left" w:pos="3918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page">
                <wp:posOffset>7012940</wp:posOffset>
              </wp:positionH>
              <wp:positionV relativeFrom="page">
                <wp:posOffset>2940050</wp:posOffset>
              </wp:positionV>
              <wp:extent cx="409575" cy="4812030"/>
              <wp:effectExtent l="2540" t="0" r="0" b="1270"/>
              <wp:wrapNone/>
              <wp:docPr id="2" name="Pole tekstow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409575" cy="48120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666666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B2641F" w:rsidRPr="0038484B" w:rsidRDefault="006F45E2">
                          <w:pPr>
                            <w:jc w:val="center"/>
                            <w:rPr>
                              <w:color w:val="FFFFFF"/>
                            </w:rPr>
                          </w:pPr>
                          <w:r w:rsidRPr="007F6E27"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  <w:t>Odejmowanie pamięciowe</w:t>
                          </w:r>
                          <w:r w:rsidR="00B2641F"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  <w:t>.</w:t>
                          </w:r>
                          <w:r w:rsidR="00B2641F" w:rsidRPr="00E17053">
                            <w:rPr>
                              <w:rFonts w:ascii="Times New Roman" w:hAnsi="Times New Roman"/>
                              <w:color w:val="FFFFFF"/>
                              <w:sz w:val="24"/>
                              <w:szCs w:val="24"/>
                            </w:rPr>
                            <w:t xml:space="preserve"> </w:t>
                          </w:r>
                          <w:r w:rsidR="00B2641F" w:rsidRPr="0038484B">
                            <w:rPr>
                              <w:rFonts w:ascii="Times New Roman" w:hAnsi="Times New Roman"/>
                              <w:color w:val="FFFFFF"/>
                              <w:sz w:val="24"/>
                              <w:szCs w:val="24"/>
                            </w:rPr>
                            <w:t>Klasa 4</w:t>
                          </w:r>
                        </w:p>
                        <w:p w:rsidR="00B2641F" w:rsidRPr="0038484B" w:rsidRDefault="00B2641F">
                          <w:pPr>
                            <w:jc w:val="center"/>
                            <w:rPr>
                              <w:color w:val="FFFFFF"/>
                            </w:rPr>
                          </w:pPr>
                        </w:p>
                      </w:txbxContent>
                    </wps:txbx>
                    <wps:bodyPr rot="0" vert="vert270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ole tekstowe 3" o:spid="_x0000_s1041" type="#_x0000_t202" style="position:absolute;margin-left:552.2pt;margin-top:231.5pt;width:32.25pt;height:378.9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" filled="f" fillcolor="#666" stroked="f" strokeweight=".5pt">
              <v:path arrowok="t"/>
              <v:textbox style="layout-flow:vertical;mso-layout-flow-alt:bottom-to-top">
                <w:txbxContent>
                  <w:p w:rsidR="00B2641F" w:rsidRPr="0038484B" w:rsidRDefault="006F45E2">
                    <w:pPr>
                      <w:jc w:val="center"/>
                      <w:rPr>
                        <w:color w:val="FFFFFF"/>
                      </w:rPr>
                    </w:pPr>
                    <w:r w:rsidRPr="007F6E27">
                      <w:rPr>
                        <w:rFonts w:ascii="Times New Roman" w:hAnsi="Times New Roman"/>
                        <w:sz w:val="24"/>
                        <w:szCs w:val="24"/>
                      </w:rPr>
                      <w:t>Odejmowanie pamięciowe</w:t>
                    </w:r>
                    <w:r w:rsidR="00B2641F">
                      <w:rPr>
                        <w:rFonts w:ascii="Times New Roman" w:hAnsi="Times New Roman"/>
                        <w:sz w:val="24"/>
                        <w:szCs w:val="24"/>
                      </w:rPr>
                      <w:t>.</w:t>
                    </w:r>
                    <w:r w:rsidR="00B2641F" w:rsidRPr="00E17053">
                      <w:rPr>
                        <w:rFonts w:ascii="Times New Roman" w:hAnsi="Times New Roman"/>
                        <w:color w:val="FFFFFF"/>
                        <w:sz w:val="24"/>
                        <w:szCs w:val="24"/>
                      </w:rPr>
                      <w:t xml:space="preserve"> </w:t>
                    </w:r>
                    <w:r w:rsidR="00B2641F" w:rsidRPr="0038484B">
                      <w:rPr>
                        <w:rFonts w:ascii="Times New Roman" w:hAnsi="Times New Roman"/>
                        <w:color w:val="FFFFFF"/>
                        <w:sz w:val="24"/>
                        <w:szCs w:val="24"/>
                      </w:rPr>
                      <w:t>Klasa 4</w:t>
                    </w:r>
                  </w:p>
                  <w:p w:rsidR="00B2641F" w:rsidRPr="0038484B" w:rsidRDefault="00B2641F">
                    <w:pPr>
                      <w:jc w:val="center"/>
                      <w:rPr>
                        <w:color w:val="FFFFFF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8240" behindDoc="1" locked="0" layoutInCell="1" allowOverlap="1">
              <wp:simplePos x="0" y="0"/>
              <wp:positionH relativeFrom="page">
                <wp:posOffset>6880225</wp:posOffset>
              </wp:positionH>
              <wp:positionV relativeFrom="page">
                <wp:posOffset>0</wp:posOffset>
              </wp:positionV>
              <wp:extent cx="680720" cy="10692765"/>
              <wp:effectExtent l="22225" t="19050" r="40005" b="51435"/>
              <wp:wrapNone/>
              <wp:docPr id="1" name="Prostokąt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80720" cy="10692765"/>
                      </a:xfrm>
                      <a:prstGeom prst="rect">
                        <a:avLst/>
                      </a:prstGeom>
                      <a:solidFill>
                        <a:srgbClr val="9BBB59"/>
                      </a:solidFill>
                      <a:ln w="38100" algn="ctr">
                        <a:solidFill>
                          <a:srgbClr val="F2F2F2"/>
                        </a:solidFill>
                        <a:miter lim="800000"/>
                        <a:headEnd/>
                        <a:tailEnd/>
                      </a:ln>
                      <a:effectLst>
                        <a:outerShdw dist="28398" dir="3806097" algn="ctr" rotWithShape="0">
                          <a:srgbClr val="4E6128">
                            <a:alpha val="50000"/>
                          </a:srgbClr>
                        </a:outerShdw>
                      </a:effectLst>
                    </wps:spPr>
                    <wps:txbx>
                      <w:txbxContent>
                        <w:p w:rsidR="00B20E1A" w:rsidRDefault="00B20E1A" w:rsidP="00B20E1A">
                          <w:pPr>
                            <w:rPr>
                              <w:rFonts w:eastAsia="Times New Roman"/>
                            </w:rPr>
                          </w:pPr>
                        </w:p>
                        <w:p w:rsidR="00B2641F" w:rsidRDefault="00B2641F">
                          <w:pPr>
                            <w:rPr>
                              <w:rFonts w:eastAsia="Times New Roman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042" style="position:absolute;margin-left:541.75pt;margin-top:0;width:53.6pt;height:841.95pt;z-index:-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" fillcolor="#9bbb59" strokecolor="#f2f2f2" strokeweight="3pt">
              <v:shadow on="t" color="#4e6128" opacity=".5" offset="1pt"/>
              <v:path arrowok="t"/>
              <v:textbox>
                <w:txbxContent>
                  <w:p w:rsidR="00B20E1A" w:rsidRDefault="00B20E1A" w:rsidP="00B20E1A">
                    <w:pPr>
                      <w:rPr>
                        <w:rFonts w:eastAsia="Times New Roman"/>
                      </w:rPr>
                    </w:pPr>
                  </w:p>
                  <w:p w:rsidR="00B2641F" w:rsidRDefault="00B2641F">
                    <w:pPr>
                      <w:rPr>
                        <w:rFonts w:eastAsia="Times New Roman"/>
                      </w:rPr>
                    </w:pPr>
                  </w:p>
                </w:txbxContent>
              </v:textbox>
              <w10:wrap anchorx="page" anchory="page"/>
            </v:rect>
          </w:pict>
        </mc:Fallback>
      </mc:AlternateContent>
    </w:r>
    <w:r w:rsidR="00B2641F"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0"/>
    <w:multiLevelType w:val="singleLevel"/>
    <w:tmpl w:val="E0C0C54A"/>
    <w:lvl w:ilvl="0">
      <w:start w:val="1"/>
      <w:numFmt w:val="bullet"/>
      <w:pStyle w:val="Listapunktowana5"/>
      <w:lvlText w:val="○"/>
      <w:lvlJc w:val="left"/>
      <w:pPr>
        <w:ind w:left="1800" w:hanging="360"/>
      </w:pPr>
      <w:rPr>
        <w:rFonts w:ascii="Monotype Corsiva" w:hAnsi="Monotype Corsiva" w:hint="default"/>
        <w:color w:val="9C007F"/>
      </w:rPr>
    </w:lvl>
  </w:abstractNum>
  <w:abstractNum w:abstractNumId="1">
    <w:nsid w:val="FFFFFF81"/>
    <w:multiLevelType w:val="singleLevel"/>
    <w:tmpl w:val="9A8A1DFA"/>
    <w:lvl w:ilvl="0">
      <w:start w:val="1"/>
      <w:numFmt w:val="bullet"/>
      <w:pStyle w:val="Listapunktowana4"/>
      <w:lvlText w:val=""/>
      <w:lvlJc w:val="left"/>
      <w:pPr>
        <w:ind w:left="1440" w:hanging="360"/>
      </w:pPr>
      <w:rPr>
        <w:rFonts w:ascii="Symbol" w:hAnsi="Symbol" w:hint="default"/>
        <w:color w:val="9C007F"/>
      </w:rPr>
    </w:lvl>
  </w:abstractNum>
  <w:abstractNum w:abstractNumId="2">
    <w:nsid w:val="FFFFFF82"/>
    <w:multiLevelType w:val="singleLevel"/>
    <w:tmpl w:val="4AAC3C4A"/>
    <w:lvl w:ilvl="0">
      <w:start w:val="1"/>
      <w:numFmt w:val="bullet"/>
      <w:pStyle w:val="Listapunktowana3"/>
      <w:lvlText w:val=""/>
      <w:lvlJc w:val="left"/>
      <w:pPr>
        <w:ind w:left="1080" w:hanging="360"/>
      </w:pPr>
      <w:rPr>
        <w:rFonts w:ascii="Symbol" w:hAnsi="Symbol" w:hint="default"/>
        <w:color w:val="FF388C"/>
      </w:rPr>
    </w:lvl>
  </w:abstractNum>
  <w:abstractNum w:abstractNumId="3">
    <w:nsid w:val="FFFFFF83"/>
    <w:multiLevelType w:val="singleLevel"/>
    <w:tmpl w:val="3EFA84BC"/>
    <w:lvl w:ilvl="0">
      <w:start w:val="1"/>
      <w:numFmt w:val="bullet"/>
      <w:pStyle w:val="Listapunktowana2"/>
      <w:lvlText w:val=""/>
      <w:lvlJc w:val="left"/>
      <w:pPr>
        <w:ind w:left="720" w:hanging="360"/>
      </w:pPr>
      <w:rPr>
        <w:rFonts w:ascii="Symbol" w:hAnsi="Symbol" w:hint="default"/>
        <w:color w:val="FF388C"/>
      </w:rPr>
    </w:lvl>
  </w:abstractNum>
  <w:abstractNum w:abstractNumId="4">
    <w:nsid w:val="FFFFFF89"/>
    <w:multiLevelType w:val="singleLevel"/>
    <w:tmpl w:val="3932A106"/>
    <w:lvl w:ilvl="0">
      <w:start w:val="1"/>
      <w:numFmt w:val="bullet"/>
      <w:pStyle w:val="Listapunktowana"/>
      <w:lvlText w:val=""/>
      <w:lvlJc w:val="left"/>
      <w:pPr>
        <w:ind w:left="360" w:hanging="360"/>
      </w:pPr>
      <w:rPr>
        <w:rFonts w:ascii="Symbol" w:hAnsi="Symbol" w:hint="default"/>
        <w:color w:val="FF388C"/>
      </w:rPr>
    </w:lvl>
  </w:abstractNum>
  <w:abstractNum w:abstractNumId="5">
    <w:nsid w:val="00643D31"/>
    <w:multiLevelType w:val="hybridMultilevel"/>
    <w:tmpl w:val="44085A68"/>
    <w:lvl w:ilvl="0" w:tplc="577C9AF6">
      <w:start w:val="1"/>
      <w:numFmt w:val="decimal"/>
      <w:lvlText w:val="%1."/>
      <w:lvlJc w:val="left"/>
      <w:pPr>
        <w:ind w:left="1080" w:hanging="360"/>
      </w:pPr>
      <w:rPr>
        <w:rFonts w:hint="default"/>
        <w:b/>
        <w:i w:val="0"/>
        <w:color w:val="E36C0A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02EF2BC8"/>
    <w:multiLevelType w:val="hybridMultilevel"/>
    <w:tmpl w:val="76D8A94C"/>
    <w:lvl w:ilvl="0" w:tplc="4044BD1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E36C0A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5CA20AC"/>
    <w:multiLevelType w:val="hybridMultilevel"/>
    <w:tmpl w:val="611CC8C6"/>
    <w:lvl w:ilvl="0" w:tplc="4044BD1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E36C0A"/>
      </w:rPr>
    </w:lvl>
    <w:lvl w:ilvl="1" w:tplc="BBDC6906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E36C0A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91A12A7"/>
    <w:multiLevelType w:val="hybridMultilevel"/>
    <w:tmpl w:val="8C5AE84A"/>
    <w:lvl w:ilvl="0" w:tplc="BBDC6906">
      <w:start w:val="1"/>
      <w:numFmt w:val="lowerLetter"/>
      <w:lvlText w:val="%1)"/>
      <w:lvlJc w:val="left"/>
      <w:pPr>
        <w:ind w:left="1069" w:hanging="360"/>
      </w:pPr>
      <w:rPr>
        <w:rFonts w:hint="default"/>
        <w:b/>
        <w:color w:val="E36C0A"/>
      </w:rPr>
    </w:lvl>
    <w:lvl w:ilvl="1" w:tplc="04150019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">
    <w:nsid w:val="2B662E78"/>
    <w:multiLevelType w:val="hybridMultilevel"/>
    <w:tmpl w:val="E6668838"/>
    <w:lvl w:ilvl="0" w:tplc="4044BD1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E36C0A"/>
      </w:rPr>
    </w:lvl>
    <w:lvl w:ilvl="1" w:tplc="BBDC6906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E36C0A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D5D0205"/>
    <w:multiLevelType w:val="hybridMultilevel"/>
    <w:tmpl w:val="722C5BF2"/>
    <w:lvl w:ilvl="0" w:tplc="26F02EB4">
      <w:start w:val="1"/>
      <w:numFmt w:val="lowerLetter"/>
      <w:lvlText w:val="%1)"/>
      <w:lvlJc w:val="left"/>
      <w:pPr>
        <w:ind w:left="720" w:hanging="360"/>
      </w:pPr>
      <w:rPr>
        <w:rFonts w:hint="default"/>
        <w:color w:val="7030A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6A904F4"/>
    <w:multiLevelType w:val="hybridMultilevel"/>
    <w:tmpl w:val="51BAB2E6"/>
    <w:lvl w:ilvl="0" w:tplc="4044BD1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E36C0A"/>
      </w:rPr>
    </w:lvl>
    <w:lvl w:ilvl="1" w:tplc="BBDC6906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E36C0A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3"/>
  </w:num>
  <w:num w:numId="3">
    <w:abstractNumId w:val="2"/>
  </w:num>
  <w:num w:numId="4">
    <w:abstractNumId w:val="1"/>
  </w:num>
  <w:num w:numId="5">
    <w:abstractNumId w:val="0"/>
  </w:num>
  <w:num w:numId="6">
    <w:abstractNumId w:val="6"/>
  </w:num>
  <w:num w:numId="7">
    <w:abstractNumId w:val="5"/>
  </w:num>
  <w:num w:numId="8">
    <w:abstractNumId w:val="7"/>
  </w:num>
  <w:num w:numId="9">
    <w:abstractNumId w:val="9"/>
  </w:num>
  <w:num w:numId="10">
    <w:abstractNumId w:val="11"/>
  </w:num>
  <w:num w:numId="11">
    <w:abstractNumId w:val="8"/>
  </w:num>
  <w:num w:numId="12">
    <w:abstractNumId w:val="10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GrammaticalErrors/>
  <w:proofState w:spelling="clean"/>
  <w:attachedTemplate r:id="rId1"/>
  <w:defaultTabStop w:val="709"/>
  <w:hyphenationZone w:val="420"/>
  <w:drawingGridHorizontalSpacing w:val="110"/>
  <w:displayHorizontalDrawingGridEvery w:val="2"/>
  <w:characterSpacingControl w:val="doNotCompress"/>
  <w:hdrShapeDefaults>
    <o:shapedefaults v:ext="edit" spidmax="2049">
      <o:colormru v:ext="edit" colors="#6f3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D3515"/>
    <w:rsid w:val="00002161"/>
    <w:rsid w:val="00006703"/>
    <w:rsid w:val="000242FB"/>
    <w:rsid w:val="00026B64"/>
    <w:rsid w:val="000335B4"/>
    <w:rsid w:val="00057357"/>
    <w:rsid w:val="00061311"/>
    <w:rsid w:val="00071C70"/>
    <w:rsid w:val="00076A0C"/>
    <w:rsid w:val="000971A1"/>
    <w:rsid w:val="000C43E8"/>
    <w:rsid w:val="000D1D6A"/>
    <w:rsid w:val="000E7550"/>
    <w:rsid w:val="00162F6D"/>
    <w:rsid w:val="00173319"/>
    <w:rsid w:val="001749F4"/>
    <w:rsid w:val="00190708"/>
    <w:rsid w:val="001914FB"/>
    <w:rsid w:val="00194A41"/>
    <w:rsid w:val="001A18F1"/>
    <w:rsid w:val="001B3C03"/>
    <w:rsid w:val="001E71C1"/>
    <w:rsid w:val="00200894"/>
    <w:rsid w:val="002011E6"/>
    <w:rsid w:val="00216359"/>
    <w:rsid w:val="00237873"/>
    <w:rsid w:val="002843F1"/>
    <w:rsid w:val="002B424A"/>
    <w:rsid w:val="002C2BC9"/>
    <w:rsid w:val="002C4363"/>
    <w:rsid w:val="002E7CAF"/>
    <w:rsid w:val="003012F8"/>
    <w:rsid w:val="003245E6"/>
    <w:rsid w:val="00335D2A"/>
    <w:rsid w:val="003367CA"/>
    <w:rsid w:val="0036692F"/>
    <w:rsid w:val="00367BDF"/>
    <w:rsid w:val="00384396"/>
    <w:rsid w:val="0038484B"/>
    <w:rsid w:val="0038487C"/>
    <w:rsid w:val="00384986"/>
    <w:rsid w:val="00386D66"/>
    <w:rsid w:val="00391A6E"/>
    <w:rsid w:val="003A589F"/>
    <w:rsid w:val="003B51C4"/>
    <w:rsid w:val="003C2087"/>
    <w:rsid w:val="00456B46"/>
    <w:rsid w:val="00480ACC"/>
    <w:rsid w:val="00483427"/>
    <w:rsid w:val="0048674D"/>
    <w:rsid w:val="00495CF1"/>
    <w:rsid w:val="00496C92"/>
    <w:rsid w:val="00524E3C"/>
    <w:rsid w:val="00525657"/>
    <w:rsid w:val="00526002"/>
    <w:rsid w:val="00533D49"/>
    <w:rsid w:val="00541E77"/>
    <w:rsid w:val="00567D35"/>
    <w:rsid w:val="00573FF0"/>
    <w:rsid w:val="005A522C"/>
    <w:rsid w:val="005B3020"/>
    <w:rsid w:val="005B3E89"/>
    <w:rsid w:val="005C1B24"/>
    <w:rsid w:val="005D1E81"/>
    <w:rsid w:val="005E1805"/>
    <w:rsid w:val="005E31C7"/>
    <w:rsid w:val="006055F4"/>
    <w:rsid w:val="00670B64"/>
    <w:rsid w:val="00674085"/>
    <w:rsid w:val="006840E9"/>
    <w:rsid w:val="006F45E2"/>
    <w:rsid w:val="006F542C"/>
    <w:rsid w:val="006F7F39"/>
    <w:rsid w:val="0070112E"/>
    <w:rsid w:val="00710464"/>
    <w:rsid w:val="007137D8"/>
    <w:rsid w:val="0072290E"/>
    <w:rsid w:val="00723E7A"/>
    <w:rsid w:val="007404D3"/>
    <w:rsid w:val="00784236"/>
    <w:rsid w:val="007A5143"/>
    <w:rsid w:val="007B292B"/>
    <w:rsid w:val="007B4978"/>
    <w:rsid w:val="007F7E19"/>
    <w:rsid w:val="00807CB7"/>
    <w:rsid w:val="00822FD0"/>
    <w:rsid w:val="00843353"/>
    <w:rsid w:val="00850ED2"/>
    <w:rsid w:val="0086594A"/>
    <w:rsid w:val="00875826"/>
    <w:rsid w:val="00893778"/>
    <w:rsid w:val="008D3515"/>
    <w:rsid w:val="008E3144"/>
    <w:rsid w:val="008F2AF5"/>
    <w:rsid w:val="008F7EA5"/>
    <w:rsid w:val="0092452D"/>
    <w:rsid w:val="00942478"/>
    <w:rsid w:val="0095731E"/>
    <w:rsid w:val="0096247F"/>
    <w:rsid w:val="00965137"/>
    <w:rsid w:val="00986499"/>
    <w:rsid w:val="009A3D98"/>
    <w:rsid w:val="009A605F"/>
    <w:rsid w:val="009B41E8"/>
    <w:rsid w:val="009B5179"/>
    <w:rsid w:val="009B5BE8"/>
    <w:rsid w:val="009C2C3D"/>
    <w:rsid w:val="009C7209"/>
    <w:rsid w:val="009D7510"/>
    <w:rsid w:val="009E4734"/>
    <w:rsid w:val="009F608D"/>
    <w:rsid w:val="009F6C8B"/>
    <w:rsid w:val="00A0761B"/>
    <w:rsid w:val="00A105F4"/>
    <w:rsid w:val="00A34B26"/>
    <w:rsid w:val="00A4270F"/>
    <w:rsid w:val="00A45772"/>
    <w:rsid w:val="00A65BF4"/>
    <w:rsid w:val="00A70E60"/>
    <w:rsid w:val="00A92858"/>
    <w:rsid w:val="00AB20C3"/>
    <w:rsid w:val="00AB728F"/>
    <w:rsid w:val="00AD0E2A"/>
    <w:rsid w:val="00AD213D"/>
    <w:rsid w:val="00B20264"/>
    <w:rsid w:val="00B20E1A"/>
    <w:rsid w:val="00B2641F"/>
    <w:rsid w:val="00B2712A"/>
    <w:rsid w:val="00B55938"/>
    <w:rsid w:val="00B67C58"/>
    <w:rsid w:val="00B725F1"/>
    <w:rsid w:val="00B76FB4"/>
    <w:rsid w:val="00B77A38"/>
    <w:rsid w:val="00B80411"/>
    <w:rsid w:val="00BB740B"/>
    <w:rsid w:val="00BE37E4"/>
    <w:rsid w:val="00BE75CE"/>
    <w:rsid w:val="00C4260D"/>
    <w:rsid w:val="00C56F1F"/>
    <w:rsid w:val="00C75285"/>
    <w:rsid w:val="00CA60E8"/>
    <w:rsid w:val="00CC4027"/>
    <w:rsid w:val="00CD4929"/>
    <w:rsid w:val="00CE577E"/>
    <w:rsid w:val="00D00048"/>
    <w:rsid w:val="00D237C0"/>
    <w:rsid w:val="00D3383F"/>
    <w:rsid w:val="00D36EC9"/>
    <w:rsid w:val="00D61106"/>
    <w:rsid w:val="00D62D67"/>
    <w:rsid w:val="00D6553D"/>
    <w:rsid w:val="00DB718D"/>
    <w:rsid w:val="00DC28F1"/>
    <w:rsid w:val="00E04B0E"/>
    <w:rsid w:val="00E17053"/>
    <w:rsid w:val="00E272AE"/>
    <w:rsid w:val="00E325C2"/>
    <w:rsid w:val="00E32EC0"/>
    <w:rsid w:val="00E337F2"/>
    <w:rsid w:val="00E456ED"/>
    <w:rsid w:val="00E4620A"/>
    <w:rsid w:val="00EC015C"/>
    <w:rsid w:val="00EC4C37"/>
    <w:rsid w:val="00EE2B0C"/>
    <w:rsid w:val="00F42F1F"/>
    <w:rsid w:val="00F45C7C"/>
    <w:rsid w:val="00F53D26"/>
    <w:rsid w:val="00F541B2"/>
    <w:rsid w:val="00F93220"/>
    <w:rsid w:val="00FA3D50"/>
    <w:rsid w:val="00FC485E"/>
    <w:rsid w:val="00FF1E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o:colormru v:ext="edit" colors="#6f3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semiHidden="0" w:uiPriority="39" w:unhideWhenUsed="0" w:qFormat="1"/>
  </w:latentStyles>
  <w:style w:type="paragraph" w:default="1" w:styleId="Normalny">
    <w:name w:val="Normal"/>
    <w:qFormat/>
    <w:rsid w:val="008D3515"/>
    <w:pPr>
      <w:spacing w:after="160" w:line="259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uiPriority w:val="9"/>
    <w:qFormat/>
    <w:pPr>
      <w:keepNext/>
      <w:keepLines/>
      <w:spacing w:before="360" w:after="0" w:line="240" w:lineRule="auto"/>
      <w:outlineLvl w:val="0"/>
    </w:pPr>
    <w:rPr>
      <w:rFonts w:ascii="Cambria" w:eastAsia="Times New Roman" w:hAnsi="Cambria"/>
      <w:bCs/>
      <w:color w:val="FF388C"/>
      <w:sz w:val="32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uiPriority w:val="9"/>
    <w:qFormat/>
    <w:pPr>
      <w:keepNext/>
      <w:keepLines/>
      <w:spacing w:before="120" w:after="0" w:line="240" w:lineRule="auto"/>
      <w:outlineLvl w:val="1"/>
    </w:pPr>
    <w:rPr>
      <w:rFonts w:ascii="Cambria" w:eastAsia="Times New Roman" w:hAnsi="Cambria"/>
      <w:bCs/>
      <w:color w:val="666666"/>
      <w:sz w:val="28"/>
      <w:szCs w:val="28"/>
      <w:lang w:eastAsia="pl-PL"/>
    </w:rPr>
  </w:style>
  <w:style w:type="paragraph" w:styleId="Nagwek3">
    <w:name w:val="heading 3"/>
    <w:basedOn w:val="Normalny"/>
    <w:next w:val="Normalny"/>
    <w:link w:val="Nagwek3Znak"/>
    <w:uiPriority w:val="9"/>
    <w:qFormat/>
    <w:pPr>
      <w:keepNext/>
      <w:keepLines/>
      <w:spacing w:before="20" w:after="0" w:line="240" w:lineRule="auto"/>
      <w:outlineLvl w:val="2"/>
    </w:pPr>
    <w:rPr>
      <w:rFonts w:eastAsia="Times New Roman"/>
      <w:b/>
      <w:bCs/>
      <w:color w:val="FF388C"/>
      <w:sz w:val="24"/>
      <w:lang w:eastAsia="pl-PL"/>
    </w:rPr>
  </w:style>
  <w:style w:type="paragraph" w:styleId="Nagwek4">
    <w:name w:val="heading 4"/>
    <w:basedOn w:val="Normalny"/>
    <w:next w:val="Normalny"/>
    <w:link w:val="Nagwek4Znak"/>
    <w:uiPriority w:val="9"/>
    <w:qFormat/>
    <w:pPr>
      <w:keepNext/>
      <w:keepLines/>
      <w:spacing w:before="200" w:after="0" w:line="264" w:lineRule="auto"/>
      <w:outlineLvl w:val="3"/>
    </w:pPr>
    <w:rPr>
      <w:rFonts w:ascii="Cambria" w:eastAsia="Times New Roman" w:hAnsi="Cambria"/>
      <w:b/>
      <w:bCs/>
      <w:i/>
      <w:iCs/>
      <w:color w:val="FF388C"/>
      <w:lang w:eastAsia="pl-PL"/>
    </w:rPr>
  </w:style>
  <w:style w:type="paragraph" w:styleId="Nagwek5">
    <w:name w:val="heading 5"/>
    <w:basedOn w:val="Normalny"/>
    <w:next w:val="Normalny"/>
    <w:link w:val="Nagwek5Znak"/>
    <w:uiPriority w:val="9"/>
    <w:qFormat/>
    <w:pPr>
      <w:keepNext/>
      <w:keepLines/>
      <w:spacing w:before="200" w:after="0" w:line="264" w:lineRule="auto"/>
      <w:outlineLvl w:val="4"/>
    </w:pPr>
    <w:rPr>
      <w:rFonts w:ascii="Cambria" w:eastAsia="Times New Roman" w:hAnsi="Cambria"/>
      <w:color w:val="FF388C"/>
      <w:lang w:eastAsia="pl-PL"/>
    </w:rPr>
  </w:style>
  <w:style w:type="paragraph" w:styleId="Nagwek6">
    <w:name w:val="heading 6"/>
    <w:basedOn w:val="Normalny"/>
    <w:next w:val="Normalny"/>
    <w:link w:val="Nagwek6Znak"/>
    <w:uiPriority w:val="9"/>
    <w:qFormat/>
    <w:pPr>
      <w:keepNext/>
      <w:keepLines/>
      <w:spacing w:before="200" w:after="0" w:line="264" w:lineRule="auto"/>
      <w:outlineLvl w:val="5"/>
    </w:pPr>
    <w:rPr>
      <w:rFonts w:ascii="Cambria" w:eastAsia="Times New Roman" w:hAnsi="Cambria"/>
      <w:i/>
      <w:iCs/>
      <w:color w:val="FF388C"/>
      <w:lang w:eastAsia="pl-PL"/>
    </w:rPr>
  </w:style>
  <w:style w:type="paragraph" w:styleId="Nagwek7">
    <w:name w:val="heading 7"/>
    <w:basedOn w:val="Normalny"/>
    <w:next w:val="Normalny"/>
    <w:link w:val="Nagwek7Znak"/>
    <w:uiPriority w:val="9"/>
    <w:qFormat/>
    <w:pPr>
      <w:keepNext/>
      <w:keepLines/>
      <w:spacing w:before="200" w:after="0" w:line="264" w:lineRule="auto"/>
      <w:outlineLvl w:val="6"/>
    </w:pPr>
    <w:rPr>
      <w:rFonts w:ascii="Cambria" w:eastAsia="Times New Roman" w:hAnsi="Cambria"/>
      <w:i/>
      <w:iCs/>
      <w:color w:val="000000"/>
      <w:lang w:eastAsia="pl-PL"/>
    </w:rPr>
  </w:style>
  <w:style w:type="paragraph" w:styleId="Nagwek8">
    <w:name w:val="heading 8"/>
    <w:basedOn w:val="Normalny"/>
    <w:next w:val="Normalny"/>
    <w:link w:val="Nagwek8Znak"/>
    <w:uiPriority w:val="9"/>
    <w:qFormat/>
    <w:pPr>
      <w:keepNext/>
      <w:keepLines/>
      <w:spacing w:before="200" w:after="0" w:line="264" w:lineRule="auto"/>
      <w:outlineLvl w:val="7"/>
    </w:pPr>
    <w:rPr>
      <w:rFonts w:ascii="Cambria" w:eastAsia="Times New Roman" w:hAnsi="Cambria"/>
      <w:color w:val="000000"/>
      <w:sz w:val="20"/>
      <w:szCs w:val="20"/>
      <w:lang w:eastAsia="pl-PL"/>
    </w:rPr>
  </w:style>
  <w:style w:type="paragraph" w:styleId="Nagwek9">
    <w:name w:val="heading 9"/>
    <w:basedOn w:val="Normalny"/>
    <w:next w:val="Normalny"/>
    <w:link w:val="Nagwek9Znak"/>
    <w:uiPriority w:val="9"/>
    <w:qFormat/>
    <w:pPr>
      <w:keepNext/>
      <w:keepLines/>
      <w:spacing w:before="200" w:after="0" w:line="264" w:lineRule="auto"/>
      <w:outlineLvl w:val="8"/>
    </w:pPr>
    <w:rPr>
      <w:rFonts w:ascii="Cambria" w:eastAsia="Times New Roman" w:hAnsi="Cambria"/>
      <w:i/>
      <w:iCs/>
      <w:color w:val="000000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uiPriority w:val="9"/>
    <w:rPr>
      <w:rFonts w:ascii="Cambria" w:eastAsia="Times New Roman" w:hAnsi="Cambria" w:cs="Times New Roman"/>
      <w:bCs/>
      <w:color w:val="000000"/>
      <w:sz w:val="32"/>
      <w:szCs w:val="32"/>
    </w:rPr>
  </w:style>
  <w:style w:type="character" w:customStyle="1" w:styleId="Nagwek2Znak">
    <w:name w:val="Nagłówek 2 Znak"/>
    <w:link w:val="Nagwek2"/>
    <w:uiPriority w:val="9"/>
    <w:semiHidden/>
    <w:rPr>
      <w:rFonts w:ascii="Cambria" w:eastAsia="Times New Roman" w:hAnsi="Cambria" w:cs="Times New Roman"/>
      <w:bCs/>
      <w:color w:val="000000"/>
      <w:sz w:val="28"/>
      <w:szCs w:val="28"/>
    </w:rPr>
  </w:style>
  <w:style w:type="character" w:customStyle="1" w:styleId="Nagwek3Znak">
    <w:name w:val="Nagłówek 3 Znak"/>
    <w:link w:val="Nagwek3"/>
    <w:uiPriority w:val="9"/>
    <w:semiHidden/>
    <w:rPr>
      <w:rFonts w:eastAsia="Times New Roman" w:cs="Times New Roman"/>
      <w:b/>
      <w:bCs/>
      <w:color w:val="000000"/>
      <w:sz w:val="24"/>
    </w:rPr>
  </w:style>
  <w:style w:type="character" w:customStyle="1" w:styleId="Nagwek4Znak">
    <w:name w:val="Nagłówek 4 Znak"/>
    <w:link w:val="Nagwek4"/>
    <w:uiPriority w:val="9"/>
    <w:semiHidden/>
    <w:rPr>
      <w:rFonts w:ascii="Cambria" w:eastAsia="Times New Roman" w:hAnsi="Cambria" w:cs="Times New Roman"/>
      <w:b/>
      <w:bCs/>
      <w:i/>
      <w:iCs/>
      <w:color w:val="000000"/>
    </w:rPr>
  </w:style>
  <w:style w:type="character" w:customStyle="1" w:styleId="Nagwek5Znak">
    <w:name w:val="Nagłówek 5 Znak"/>
    <w:link w:val="Nagwek5"/>
    <w:uiPriority w:val="9"/>
    <w:semiHidden/>
    <w:rPr>
      <w:rFonts w:ascii="Cambria" w:eastAsia="Times New Roman" w:hAnsi="Cambria" w:cs="Times New Roman"/>
      <w:color w:val="000000"/>
    </w:rPr>
  </w:style>
  <w:style w:type="character" w:customStyle="1" w:styleId="Nagwek6Znak">
    <w:name w:val="Nagłówek 6 Znak"/>
    <w:link w:val="Nagwek6"/>
    <w:uiPriority w:val="9"/>
    <w:semiHidden/>
    <w:rPr>
      <w:rFonts w:ascii="Cambria" w:eastAsia="Times New Roman" w:hAnsi="Cambria" w:cs="Times New Roman"/>
      <w:i/>
      <w:iCs/>
      <w:color w:val="000000"/>
    </w:rPr>
  </w:style>
  <w:style w:type="character" w:customStyle="1" w:styleId="Nagwek7Znak">
    <w:name w:val="Nagłówek 7 Znak"/>
    <w:link w:val="Nagwek7"/>
    <w:uiPriority w:val="9"/>
    <w:semiHidden/>
    <w:rPr>
      <w:rFonts w:ascii="Cambria" w:eastAsia="Times New Roman" w:hAnsi="Cambria" w:cs="Times New Roman"/>
      <w:i/>
      <w:iCs/>
      <w:color w:val="000000"/>
    </w:rPr>
  </w:style>
  <w:style w:type="character" w:customStyle="1" w:styleId="Nagwek8Znak">
    <w:name w:val="Nagłówek 8 Znak"/>
    <w:link w:val="Nagwek8"/>
    <w:uiPriority w:val="9"/>
    <w:semiHidden/>
    <w:rPr>
      <w:rFonts w:ascii="Cambria" w:eastAsia="Times New Roman" w:hAnsi="Cambria" w:cs="Times New Roman"/>
      <w:color w:val="000000"/>
      <w:sz w:val="20"/>
      <w:szCs w:val="20"/>
    </w:rPr>
  </w:style>
  <w:style w:type="character" w:customStyle="1" w:styleId="Nagwek9Znak">
    <w:name w:val="Nagłówek 9 Znak"/>
    <w:link w:val="Nagwek9"/>
    <w:uiPriority w:val="9"/>
    <w:semiHidden/>
    <w:rPr>
      <w:rFonts w:ascii="Cambria" w:eastAsia="Times New Roman" w:hAnsi="Cambria" w:cs="Times New Roman"/>
      <w:i/>
      <w:iCs/>
      <w:color w:val="000000"/>
      <w:sz w:val="20"/>
      <w:szCs w:val="20"/>
    </w:rPr>
  </w:style>
  <w:style w:type="character" w:styleId="Pogrubienie">
    <w:name w:val="Strong"/>
    <w:uiPriority w:val="22"/>
    <w:qFormat/>
    <w:rPr>
      <w:b/>
      <w:bCs/>
    </w:rPr>
  </w:style>
  <w:style w:type="character" w:styleId="Uwydatnienie">
    <w:name w:val="Emphasis"/>
    <w:uiPriority w:val="20"/>
    <w:qFormat/>
    <w:rPr>
      <w:i/>
      <w:iCs/>
      <w:color w:val="000000"/>
    </w:rPr>
  </w:style>
  <w:style w:type="character" w:customStyle="1" w:styleId="Odwoanieintensywneznak">
    <w:name w:val="Odwołanie intensywne (znak)"/>
    <w:uiPriority w:val="32"/>
    <w:rPr>
      <w:rFonts w:cs="Times New Roman"/>
      <w:b/>
      <w:color w:val="000000"/>
      <w:szCs w:val="20"/>
      <w:u w:val="single"/>
    </w:rPr>
  </w:style>
  <w:style w:type="character" w:customStyle="1" w:styleId="Odwoaniedelikatneznak">
    <w:name w:val="Odwołanie delikatne (znak)"/>
    <w:uiPriority w:val="31"/>
    <w:rPr>
      <w:rFonts w:cs="Times New Roman"/>
      <w:color w:val="000000"/>
      <w:szCs w:val="20"/>
      <w:u w:val="single"/>
    </w:rPr>
  </w:style>
  <w:style w:type="character" w:customStyle="1" w:styleId="Tytuksikiznak">
    <w:name w:val="Tytuł książki (znak)"/>
    <w:uiPriority w:val="33"/>
    <w:rPr>
      <w:rFonts w:ascii="Cambria" w:hAnsi="Cambria" w:cs="Times New Roman"/>
      <w:b/>
      <w:i/>
      <w:color w:val="000000"/>
      <w:szCs w:val="20"/>
    </w:rPr>
  </w:style>
  <w:style w:type="character" w:customStyle="1" w:styleId="Wyrnienieintensywneznak">
    <w:name w:val="Wyróżnienie intensywne (znak)"/>
    <w:uiPriority w:val="21"/>
    <w:rPr>
      <w:rFonts w:cs="Times New Roman"/>
      <w:b/>
      <w:i/>
      <w:color w:val="000000"/>
      <w:szCs w:val="20"/>
    </w:rPr>
  </w:style>
  <w:style w:type="character" w:customStyle="1" w:styleId="Wyrnieniedelikatneznak">
    <w:name w:val="Wyróżnienie delikatne (znak)"/>
    <w:uiPriority w:val="19"/>
    <w:rPr>
      <w:rFonts w:cs="Times New Roman"/>
      <w:i/>
      <w:color w:val="000000"/>
      <w:szCs w:val="20"/>
    </w:rPr>
  </w:style>
  <w:style w:type="paragraph" w:styleId="Cytat">
    <w:name w:val="Quote"/>
    <w:basedOn w:val="Normalny"/>
    <w:next w:val="Normalny"/>
    <w:link w:val="CytatZnak"/>
    <w:uiPriority w:val="29"/>
    <w:qFormat/>
    <w:pPr>
      <w:spacing w:before="160" w:line="300" w:lineRule="auto"/>
      <w:ind w:left="144" w:right="144"/>
      <w:jc w:val="center"/>
    </w:pPr>
    <w:rPr>
      <w:rFonts w:ascii="Cambria" w:eastAsia="Times New Roman" w:hAnsi="Cambria"/>
      <w:i/>
      <w:iCs/>
      <w:color w:val="FF388C"/>
      <w:sz w:val="24"/>
      <w:lang w:eastAsia="pl-PL"/>
    </w:rPr>
  </w:style>
  <w:style w:type="character" w:customStyle="1" w:styleId="CytatZnak">
    <w:name w:val="Cytat Znak"/>
    <w:link w:val="Cytat"/>
    <w:uiPriority w:val="29"/>
    <w:rPr>
      <w:rFonts w:ascii="Cambria" w:eastAsia="Times New Roman" w:hAnsi="Cambria"/>
      <w:i/>
      <w:iCs/>
      <w:color w:val="000000"/>
      <w:sz w:val="24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pPr>
      <w:pBdr>
        <w:top w:val="single" w:sz="36" w:space="8" w:color="FF388C"/>
        <w:left w:val="single" w:sz="36" w:space="8" w:color="FF388C"/>
        <w:bottom w:val="single" w:sz="36" w:space="8" w:color="FF388C"/>
        <w:right w:val="single" w:sz="36" w:space="8" w:color="FF388C"/>
      </w:pBdr>
      <w:shd w:val="clear" w:color="auto" w:fill="FF388C"/>
      <w:spacing w:before="200" w:after="280" w:line="300" w:lineRule="auto"/>
      <w:ind w:left="936" w:right="936"/>
      <w:jc w:val="center"/>
    </w:pPr>
    <w:rPr>
      <w:rFonts w:eastAsia="Times New Roman"/>
      <w:b/>
      <w:bCs/>
      <w:i/>
      <w:iCs/>
      <w:color w:val="FFFFFF"/>
      <w:sz w:val="21"/>
      <w:lang w:eastAsia="pl-PL"/>
    </w:rPr>
  </w:style>
  <w:style w:type="table" w:styleId="Tabela-Siatka">
    <w:name w:val="Table Grid"/>
    <w:basedOn w:val="Standardowy"/>
    <w:uiPriority w:val="1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agwek">
    <w:name w:val="header"/>
    <w:basedOn w:val="Normalny"/>
    <w:link w:val="NagwekZnak"/>
    <w:uiPriority w:val="99"/>
    <w:unhideWhenUsed/>
    <w:pPr>
      <w:tabs>
        <w:tab w:val="center" w:pos="4320"/>
        <w:tab w:val="right" w:pos="8640"/>
      </w:tabs>
      <w:spacing w:line="264" w:lineRule="auto"/>
    </w:pPr>
    <w:rPr>
      <w:sz w:val="21"/>
      <w:lang w:eastAsia="pl-PL"/>
    </w:rPr>
  </w:style>
  <w:style w:type="character" w:customStyle="1" w:styleId="NagwekZnak">
    <w:name w:val="Nagłówek Znak"/>
    <w:link w:val="Nagwek"/>
    <w:uiPriority w:val="99"/>
    <w:rPr>
      <w:rFonts w:cs="Times New Roman"/>
      <w:color w:val="000000"/>
      <w:szCs w:val="20"/>
    </w:rPr>
  </w:style>
  <w:style w:type="paragraph" w:styleId="Stopka">
    <w:name w:val="footer"/>
    <w:basedOn w:val="Normalny"/>
    <w:link w:val="StopkaZnak"/>
    <w:uiPriority w:val="99"/>
    <w:unhideWhenUsed/>
    <w:pPr>
      <w:tabs>
        <w:tab w:val="center" w:pos="4320"/>
        <w:tab w:val="right" w:pos="8640"/>
      </w:tabs>
      <w:spacing w:line="264" w:lineRule="auto"/>
    </w:pPr>
    <w:rPr>
      <w:sz w:val="21"/>
      <w:lang w:eastAsia="pl-PL"/>
    </w:rPr>
  </w:style>
  <w:style w:type="character" w:customStyle="1" w:styleId="StopkaZnak">
    <w:name w:val="Stopka Znak"/>
    <w:link w:val="Stopka"/>
    <w:uiPriority w:val="99"/>
    <w:rPr>
      <w:rFonts w:cs="Times New Roman"/>
      <w:color w:val="00000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pPr>
      <w:spacing w:line="264" w:lineRule="auto"/>
    </w:pPr>
    <w:rPr>
      <w:rFonts w:ascii="Tahoma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uiPriority w:val="99"/>
    <w:semiHidden/>
    <w:rPr>
      <w:rFonts w:ascii="Tahoma" w:hAnsi="Tahoma" w:cs="Tahoma"/>
      <w:color w:val="000000"/>
      <w:sz w:val="16"/>
      <w:szCs w:val="16"/>
    </w:rPr>
  </w:style>
  <w:style w:type="paragraph" w:styleId="Legenda">
    <w:name w:val="caption"/>
    <w:basedOn w:val="Normalny"/>
    <w:next w:val="Normalny"/>
    <w:uiPriority w:val="35"/>
    <w:qFormat/>
    <w:pPr>
      <w:spacing w:line="240" w:lineRule="auto"/>
    </w:pPr>
    <w:rPr>
      <w:rFonts w:eastAsia="Times New Roman"/>
      <w:b/>
      <w:bCs/>
      <w:smallCaps/>
      <w:color w:val="666666"/>
      <w:spacing w:val="6"/>
      <w:sz w:val="20"/>
      <w:szCs w:val="20"/>
      <w:lang w:eastAsia="pl-PL"/>
    </w:rPr>
  </w:style>
  <w:style w:type="paragraph" w:styleId="Bezodstpw">
    <w:name w:val="No Spacing"/>
    <w:link w:val="BezodstpwZnak"/>
    <w:uiPriority w:val="1"/>
    <w:qFormat/>
    <w:rPr>
      <w:sz w:val="22"/>
      <w:szCs w:val="22"/>
    </w:rPr>
  </w:style>
  <w:style w:type="paragraph" w:styleId="Tekstblokowy">
    <w:name w:val="Block Text"/>
    <w:aliases w:val="Cytat blokowy"/>
    <w:uiPriority w:val="40"/>
    <w:pPr>
      <w:pBdr>
        <w:top w:val="single" w:sz="2" w:space="10" w:color="FF87B9"/>
        <w:bottom w:val="single" w:sz="24" w:space="10" w:color="FF87B9"/>
      </w:pBdr>
      <w:spacing w:after="280"/>
      <w:ind w:left="1440" w:right="1440"/>
      <w:jc w:val="both"/>
    </w:pPr>
    <w:rPr>
      <w:rFonts w:eastAsia="Times New Roman"/>
      <w:color w:val="FFFFFF"/>
      <w:sz w:val="28"/>
      <w:szCs w:val="28"/>
    </w:rPr>
  </w:style>
  <w:style w:type="paragraph" w:styleId="Listapunktowana">
    <w:name w:val="List Bullet"/>
    <w:basedOn w:val="Normalny"/>
    <w:uiPriority w:val="6"/>
    <w:unhideWhenUsed/>
    <w:pPr>
      <w:numPr>
        <w:numId w:val="1"/>
      </w:numPr>
      <w:spacing w:after="0" w:line="264" w:lineRule="auto"/>
      <w:contextualSpacing/>
    </w:pPr>
    <w:rPr>
      <w:sz w:val="21"/>
      <w:lang w:eastAsia="pl-PL"/>
    </w:rPr>
  </w:style>
  <w:style w:type="paragraph" w:styleId="Listapunktowana2">
    <w:name w:val="List Bullet 2"/>
    <w:basedOn w:val="Normalny"/>
    <w:uiPriority w:val="6"/>
    <w:unhideWhenUsed/>
    <w:pPr>
      <w:numPr>
        <w:numId w:val="2"/>
      </w:numPr>
      <w:spacing w:after="0" w:line="264" w:lineRule="auto"/>
    </w:pPr>
    <w:rPr>
      <w:sz w:val="21"/>
      <w:lang w:eastAsia="pl-PL"/>
    </w:rPr>
  </w:style>
  <w:style w:type="paragraph" w:styleId="Listapunktowana3">
    <w:name w:val="List Bullet 3"/>
    <w:basedOn w:val="Normalny"/>
    <w:uiPriority w:val="6"/>
    <w:unhideWhenUsed/>
    <w:pPr>
      <w:numPr>
        <w:numId w:val="3"/>
      </w:numPr>
      <w:spacing w:after="0" w:line="264" w:lineRule="auto"/>
    </w:pPr>
    <w:rPr>
      <w:sz w:val="21"/>
      <w:lang w:eastAsia="pl-PL"/>
    </w:rPr>
  </w:style>
  <w:style w:type="paragraph" w:styleId="Listapunktowana4">
    <w:name w:val="List Bullet 4"/>
    <w:basedOn w:val="Normalny"/>
    <w:uiPriority w:val="6"/>
    <w:unhideWhenUsed/>
    <w:pPr>
      <w:numPr>
        <w:numId w:val="4"/>
      </w:numPr>
      <w:spacing w:after="0" w:line="264" w:lineRule="auto"/>
    </w:pPr>
    <w:rPr>
      <w:sz w:val="21"/>
      <w:lang w:eastAsia="pl-PL"/>
    </w:rPr>
  </w:style>
  <w:style w:type="paragraph" w:styleId="Listapunktowana5">
    <w:name w:val="List Bullet 5"/>
    <w:basedOn w:val="Normalny"/>
    <w:uiPriority w:val="6"/>
    <w:unhideWhenUsed/>
    <w:pPr>
      <w:numPr>
        <w:numId w:val="5"/>
      </w:numPr>
      <w:spacing w:after="0" w:line="264" w:lineRule="auto"/>
    </w:pPr>
    <w:rPr>
      <w:sz w:val="21"/>
      <w:lang w:eastAsia="pl-PL"/>
    </w:rPr>
  </w:style>
  <w:style w:type="paragraph" w:styleId="Spistreci1">
    <w:name w:val="toc 1"/>
    <w:basedOn w:val="Normalny"/>
    <w:next w:val="Normalny"/>
    <w:autoRedefine/>
    <w:uiPriority w:val="99"/>
    <w:semiHidden/>
    <w:unhideWhenUsed/>
    <w:pPr>
      <w:tabs>
        <w:tab w:val="right" w:leader="dot" w:pos="8630"/>
      </w:tabs>
      <w:spacing w:after="40" w:line="240" w:lineRule="auto"/>
    </w:pPr>
    <w:rPr>
      <w:smallCaps/>
      <w:color w:val="E40059"/>
      <w:sz w:val="21"/>
      <w:lang w:eastAsia="pl-PL"/>
    </w:rPr>
  </w:style>
  <w:style w:type="paragraph" w:styleId="Spistreci2">
    <w:name w:val="toc 2"/>
    <w:basedOn w:val="Normalny"/>
    <w:next w:val="Normalny"/>
    <w:autoRedefine/>
    <w:uiPriority w:val="99"/>
    <w:semiHidden/>
    <w:unhideWhenUsed/>
    <w:pPr>
      <w:tabs>
        <w:tab w:val="right" w:leader="dot" w:pos="8630"/>
      </w:tabs>
      <w:spacing w:after="40" w:line="240" w:lineRule="auto"/>
      <w:ind w:left="216"/>
    </w:pPr>
    <w:rPr>
      <w:smallCaps/>
      <w:sz w:val="21"/>
      <w:lang w:eastAsia="pl-PL"/>
    </w:rPr>
  </w:style>
  <w:style w:type="paragraph" w:styleId="Spistreci3">
    <w:name w:val="toc 3"/>
    <w:basedOn w:val="Normalny"/>
    <w:next w:val="Normalny"/>
    <w:autoRedefine/>
    <w:uiPriority w:val="99"/>
    <w:semiHidden/>
    <w:unhideWhenUsed/>
    <w:pPr>
      <w:tabs>
        <w:tab w:val="right" w:leader="dot" w:pos="8630"/>
      </w:tabs>
      <w:spacing w:after="40" w:line="240" w:lineRule="auto"/>
      <w:ind w:left="446"/>
    </w:pPr>
    <w:rPr>
      <w:smallCaps/>
      <w:sz w:val="21"/>
      <w:lang w:eastAsia="pl-PL"/>
    </w:rPr>
  </w:style>
  <w:style w:type="paragraph" w:styleId="Spistreci4">
    <w:name w:val="toc 4"/>
    <w:basedOn w:val="Normalny"/>
    <w:next w:val="Normalny"/>
    <w:autoRedefine/>
    <w:uiPriority w:val="99"/>
    <w:semiHidden/>
    <w:unhideWhenUsed/>
    <w:pPr>
      <w:tabs>
        <w:tab w:val="right" w:leader="dot" w:pos="8630"/>
      </w:tabs>
      <w:spacing w:after="40" w:line="240" w:lineRule="auto"/>
      <w:ind w:left="662"/>
    </w:pPr>
    <w:rPr>
      <w:smallCaps/>
      <w:sz w:val="21"/>
      <w:lang w:eastAsia="pl-PL"/>
    </w:rPr>
  </w:style>
  <w:style w:type="paragraph" w:styleId="Spistreci5">
    <w:name w:val="toc 5"/>
    <w:basedOn w:val="Normalny"/>
    <w:next w:val="Normalny"/>
    <w:autoRedefine/>
    <w:uiPriority w:val="99"/>
    <w:semiHidden/>
    <w:unhideWhenUsed/>
    <w:pPr>
      <w:tabs>
        <w:tab w:val="right" w:leader="dot" w:pos="8630"/>
      </w:tabs>
      <w:spacing w:after="40" w:line="240" w:lineRule="auto"/>
      <w:ind w:left="878"/>
    </w:pPr>
    <w:rPr>
      <w:smallCaps/>
      <w:sz w:val="21"/>
      <w:lang w:eastAsia="pl-PL"/>
    </w:rPr>
  </w:style>
  <w:style w:type="paragraph" w:styleId="Spistreci6">
    <w:name w:val="toc 6"/>
    <w:basedOn w:val="Normalny"/>
    <w:next w:val="Normalny"/>
    <w:autoRedefine/>
    <w:uiPriority w:val="99"/>
    <w:semiHidden/>
    <w:unhideWhenUsed/>
    <w:pPr>
      <w:tabs>
        <w:tab w:val="right" w:leader="dot" w:pos="8630"/>
      </w:tabs>
      <w:spacing w:after="40" w:line="240" w:lineRule="auto"/>
      <w:ind w:left="1094"/>
    </w:pPr>
    <w:rPr>
      <w:smallCaps/>
      <w:sz w:val="21"/>
      <w:lang w:eastAsia="pl-PL"/>
    </w:rPr>
  </w:style>
  <w:style w:type="paragraph" w:styleId="Spistreci7">
    <w:name w:val="toc 7"/>
    <w:basedOn w:val="Normalny"/>
    <w:next w:val="Normalny"/>
    <w:autoRedefine/>
    <w:uiPriority w:val="99"/>
    <w:semiHidden/>
    <w:unhideWhenUsed/>
    <w:pPr>
      <w:tabs>
        <w:tab w:val="right" w:leader="dot" w:pos="8630"/>
      </w:tabs>
      <w:spacing w:after="40" w:line="240" w:lineRule="auto"/>
      <w:ind w:left="1325"/>
    </w:pPr>
    <w:rPr>
      <w:smallCaps/>
      <w:sz w:val="21"/>
      <w:lang w:eastAsia="pl-PL"/>
    </w:rPr>
  </w:style>
  <w:style w:type="paragraph" w:styleId="Spistreci8">
    <w:name w:val="toc 8"/>
    <w:basedOn w:val="Normalny"/>
    <w:next w:val="Normalny"/>
    <w:autoRedefine/>
    <w:uiPriority w:val="99"/>
    <w:semiHidden/>
    <w:unhideWhenUsed/>
    <w:pPr>
      <w:tabs>
        <w:tab w:val="right" w:leader="dot" w:pos="8630"/>
      </w:tabs>
      <w:spacing w:after="40" w:line="240" w:lineRule="auto"/>
      <w:ind w:left="1540"/>
    </w:pPr>
    <w:rPr>
      <w:smallCaps/>
      <w:sz w:val="21"/>
      <w:lang w:eastAsia="pl-PL"/>
    </w:rPr>
  </w:style>
  <w:style w:type="paragraph" w:styleId="Spistreci9">
    <w:name w:val="toc 9"/>
    <w:basedOn w:val="Normalny"/>
    <w:next w:val="Normalny"/>
    <w:autoRedefine/>
    <w:uiPriority w:val="99"/>
    <w:semiHidden/>
    <w:unhideWhenUsed/>
    <w:pPr>
      <w:tabs>
        <w:tab w:val="right" w:leader="dot" w:pos="8630"/>
      </w:tabs>
      <w:spacing w:after="40" w:line="240" w:lineRule="auto"/>
      <w:ind w:left="1760"/>
    </w:pPr>
    <w:rPr>
      <w:smallCaps/>
      <w:sz w:val="21"/>
      <w:lang w:eastAsia="pl-PL"/>
    </w:rPr>
  </w:style>
  <w:style w:type="character" w:styleId="Hipercze">
    <w:name w:val="Hyperlink"/>
    <w:uiPriority w:val="99"/>
    <w:semiHidden/>
    <w:unhideWhenUsed/>
    <w:rPr>
      <w:color w:val="000000"/>
      <w:u w:val="single"/>
    </w:rPr>
  </w:style>
  <w:style w:type="character" w:styleId="Tytuksiki">
    <w:name w:val="Book Title"/>
    <w:uiPriority w:val="33"/>
    <w:qFormat/>
    <w:rPr>
      <w:b/>
      <w:bCs/>
      <w:caps w:val="0"/>
      <w:smallCaps/>
      <w:spacing w:val="10"/>
    </w:rPr>
  </w:style>
  <w:style w:type="character" w:styleId="Wyrnienieintensywne">
    <w:name w:val="Intense Emphasis"/>
    <w:uiPriority w:val="21"/>
    <w:qFormat/>
    <w:rPr>
      <w:b/>
      <w:bCs/>
      <w:i/>
      <w:iCs/>
      <w:color w:val="000000"/>
    </w:rPr>
  </w:style>
  <w:style w:type="character" w:styleId="Odwoanieintensywne">
    <w:name w:val="Intense Reference"/>
    <w:uiPriority w:val="32"/>
    <w:qFormat/>
    <w:rPr>
      <w:b/>
      <w:bCs/>
      <w:smallCaps/>
      <w:color w:val="000000"/>
      <w:spacing w:val="5"/>
      <w:u w:val="single"/>
    </w:rPr>
  </w:style>
  <w:style w:type="character" w:styleId="Wyrnieniedelikatne">
    <w:name w:val="Subtle Emphasis"/>
    <w:uiPriority w:val="19"/>
    <w:qFormat/>
    <w:rPr>
      <w:i/>
      <w:iCs/>
      <w:color w:val="000000"/>
    </w:rPr>
  </w:style>
  <w:style w:type="character" w:styleId="Odwoaniedelikatne">
    <w:name w:val="Subtle Reference"/>
    <w:uiPriority w:val="31"/>
    <w:qFormat/>
    <w:rPr>
      <w:smallCaps/>
      <w:color w:val="000000"/>
      <w:u w:val="single"/>
    </w:rPr>
  </w:style>
  <w:style w:type="paragraph" w:styleId="Zwrotpoegnalny">
    <w:name w:val="Closing"/>
    <w:basedOn w:val="Normalny"/>
    <w:link w:val="ZwrotpoegnalnyZnak"/>
    <w:uiPriority w:val="5"/>
    <w:unhideWhenUsed/>
    <w:pPr>
      <w:spacing w:before="480" w:after="960" w:line="264" w:lineRule="auto"/>
      <w:contextualSpacing/>
    </w:pPr>
    <w:rPr>
      <w:b/>
      <w:color w:val="666666"/>
      <w:sz w:val="21"/>
      <w:lang w:eastAsia="pl-PL"/>
    </w:rPr>
  </w:style>
  <w:style w:type="character" w:customStyle="1" w:styleId="ZwrotpoegnalnyZnak">
    <w:name w:val="Zwrot pożegnalny Znak"/>
    <w:link w:val="Zwrotpoegnalny"/>
    <w:uiPriority w:val="5"/>
    <w:rPr>
      <w:b/>
      <w:color w:val="000000"/>
      <w:sz w:val="21"/>
    </w:rPr>
  </w:style>
  <w:style w:type="paragraph" w:customStyle="1" w:styleId="Adresodbiorcy">
    <w:name w:val="Adres odbiorcy"/>
    <w:basedOn w:val="Bezodstpw"/>
    <w:link w:val="Adresodbiorcyznak"/>
    <w:uiPriority w:val="5"/>
    <w:qFormat/>
    <w:pPr>
      <w:spacing w:after="360"/>
      <w:contextualSpacing/>
    </w:pPr>
    <w:rPr>
      <w:color w:val="666666"/>
      <w:sz w:val="21"/>
    </w:rPr>
  </w:style>
  <w:style w:type="paragraph" w:styleId="Zwrotgrzecznociowy">
    <w:name w:val="Salutation"/>
    <w:basedOn w:val="Bezodstpw"/>
    <w:next w:val="Normalny"/>
    <w:link w:val="ZwrotgrzecznociowyZnak"/>
    <w:uiPriority w:val="6"/>
    <w:unhideWhenUsed/>
    <w:qFormat/>
    <w:pPr>
      <w:spacing w:before="480" w:after="320"/>
      <w:contextualSpacing/>
    </w:pPr>
    <w:rPr>
      <w:b/>
      <w:color w:val="666666"/>
      <w:sz w:val="21"/>
    </w:rPr>
  </w:style>
  <w:style w:type="character" w:customStyle="1" w:styleId="ZwrotgrzecznociowyZnak">
    <w:name w:val="Zwrot grzecznościowy Znak"/>
    <w:link w:val="Zwrotgrzecznociowy"/>
    <w:uiPriority w:val="6"/>
    <w:rPr>
      <w:b/>
      <w:color w:val="000000"/>
      <w:sz w:val="21"/>
    </w:rPr>
  </w:style>
  <w:style w:type="paragraph" w:customStyle="1" w:styleId="Adresnadawcy">
    <w:name w:val="Adres nadawcy"/>
    <w:basedOn w:val="Bezodstpw"/>
    <w:uiPriority w:val="2"/>
    <w:qFormat/>
    <w:pPr>
      <w:spacing w:after="360"/>
      <w:contextualSpacing/>
    </w:pPr>
  </w:style>
  <w:style w:type="paragraph" w:styleId="Podtytu">
    <w:name w:val="Subtitle"/>
    <w:basedOn w:val="Normalny"/>
    <w:next w:val="Normalny"/>
    <w:link w:val="PodtytuZnak"/>
    <w:uiPriority w:val="11"/>
    <w:qFormat/>
    <w:pPr>
      <w:numPr>
        <w:ilvl w:val="1"/>
      </w:numPr>
      <w:spacing w:line="264" w:lineRule="auto"/>
    </w:pPr>
    <w:rPr>
      <w:rFonts w:eastAsia="Times New Roman"/>
      <w:iCs/>
      <w:color w:val="666666"/>
      <w:sz w:val="32"/>
      <w:szCs w:val="32"/>
      <w:lang w:eastAsia="pl-PL"/>
    </w:rPr>
  </w:style>
  <w:style w:type="character" w:customStyle="1" w:styleId="PodtytuZnak">
    <w:name w:val="Podtytuł Znak"/>
    <w:link w:val="Podtytu"/>
    <w:uiPriority w:val="11"/>
    <w:rPr>
      <w:rFonts w:eastAsia="Times New Roman" w:cs="Times New Roman"/>
      <w:iCs/>
      <w:color w:val="000000"/>
      <w:sz w:val="32"/>
      <w:szCs w:val="32"/>
    </w:rPr>
  </w:style>
  <w:style w:type="paragraph" w:styleId="Tytu">
    <w:name w:val="Title"/>
    <w:basedOn w:val="Normalny"/>
    <w:next w:val="Normalny"/>
    <w:link w:val="TytuZnak"/>
    <w:uiPriority w:val="10"/>
    <w:qFormat/>
    <w:rsid w:val="008D3515"/>
    <w:pPr>
      <w:spacing w:after="0" w:line="240" w:lineRule="auto"/>
      <w:contextualSpacing/>
    </w:pPr>
    <w:rPr>
      <w:rFonts w:ascii="Cambria" w:eastAsia="Times New Roman" w:hAnsi="Cambria"/>
      <w:color w:val="666666"/>
      <w:kern w:val="28"/>
      <w:sz w:val="72"/>
      <w:szCs w:val="80"/>
      <w:lang w:eastAsia="pl-PL"/>
    </w:rPr>
  </w:style>
  <w:style w:type="character" w:customStyle="1" w:styleId="TytuZnak">
    <w:name w:val="Tytuł Znak"/>
    <w:link w:val="Tytu"/>
    <w:uiPriority w:val="10"/>
    <w:rsid w:val="008D3515"/>
    <w:rPr>
      <w:rFonts w:ascii="Cambria" w:eastAsia="Times New Roman" w:hAnsi="Cambria" w:cs="Times New Roman"/>
      <w:color w:val="666666"/>
      <w:kern w:val="28"/>
      <w:sz w:val="72"/>
      <w:szCs w:val="80"/>
    </w:rPr>
  </w:style>
  <w:style w:type="paragraph" w:styleId="Data">
    <w:name w:val="Date"/>
    <w:basedOn w:val="Normalny"/>
    <w:next w:val="Normalny"/>
    <w:link w:val="DataZnak"/>
    <w:uiPriority w:val="99"/>
    <w:semiHidden/>
    <w:unhideWhenUsed/>
    <w:pPr>
      <w:spacing w:line="264" w:lineRule="auto"/>
    </w:pPr>
    <w:rPr>
      <w:sz w:val="21"/>
      <w:lang w:eastAsia="pl-PL"/>
    </w:rPr>
  </w:style>
  <w:style w:type="character" w:customStyle="1" w:styleId="DataZnak">
    <w:name w:val="Data Znak"/>
    <w:link w:val="Data"/>
    <w:uiPriority w:val="99"/>
    <w:semiHidden/>
    <w:rPr>
      <w:rFonts w:cs="Times New Roman"/>
      <w:color w:val="000000"/>
      <w:szCs w:val="20"/>
    </w:rPr>
  </w:style>
  <w:style w:type="character" w:styleId="Tekstzastpczy">
    <w:name w:val="Placeholder Text"/>
    <w:uiPriority w:val="99"/>
    <w:unhideWhenUsed/>
    <w:rPr>
      <w:color w:val="808080"/>
    </w:rPr>
  </w:style>
  <w:style w:type="paragraph" w:styleId="Podpis">
    <w:name w:val="Signature"/>
    <w:basedOn w:val="Normalny"/>
    <w:link w:val="PodpisZnak"/>
    <w:uiPriority w:val="99"/>
    <w:unhideWhenUsed/>
    <w:pPr>
      <w:spacing w:line="264" w:lineRule="auto"/>
      <w:contextualSpacing/>
    </w:pPr>
    <w:rPr>
      <w:sz w:val="21"/>
      <w:lang w:eastAsia="pl-PL"/>
    </w:rPr>
  </w:style>
  <w:style w:type="character" w:customStyle="1" w:styleId="PodpisZnak">
    <w:name w:val="Podpis Znak"/>
    <w:link w:val="Podpis"/>
    <w:uiPriority w:val="99"/>
    <w:rPr>
      <w:rFonts w:cs="Times New Roman"/>
      <w:color w:val="000000"/>
      <w:szCs w:val="20"/>
    </w:rPr>
  </w:style>
  <w:style w:type="table" w:customStyle="1" w:styleId="Styl6">
    <w:name w:val="Styl 6"/>
    <w:basedOn w:val="Standardowy"/>
    <w:uiPriority w:val="26"/>
    <w:rPr>
      <w:rFonts w:eastAsia="Times New Roman"/>
      <w:color w:val="000000"/>
    </w:rPr>
    <w:tblPr>
      <w:tblInd w:w="0" w:type="dxa"/>
      <w:tblBorders>
        <w:top w:val="single" w:sz="4" w:space="0" w:color="FF388C"/>
        <w:left w:val="single" w:sz="4" w:space="0" w:color="FF388C"/>
        <w:bottom w:val="single" w:sz="4" w:space="0" w:color="FF388C"/>
        <w:right w:val="single" w:sz="4" w:space="0" w:color="FF388C"/>
        <w:insideH w:val="single" w:sz="4" w:space="0" w:color="FFFFFF"/>
        <w:insideV w:val="single" w:sz="4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FD7E7"/>
    </w:tcPr>
    <w:tblStylePr w:type="firstRow">
      <w:rPr>
        <w:b/>
        <w:bCs/>
        <w:color w:val="666666"/>
      </w:rPr>
      <w:tblPr/>
      <w:tcPr>
        <w:shd w:val="clear" w:color="auto" w:fill="FFEBF3"/>
      </w:tcPr>
    </w:tblStylePr>
    <w:tblStylePr w:type="lastRow">
      <w:rPr>
        <w:b/>
        <w:bCs/>
        <w:color w:val="FFFFFF"/>
      </w:rPr>
      <w:tblPr/>
      <w:tcPr>
        <w:shd w:val="clear" w:color="auto" w:fill="FF388C"/>
      </w:tcPr>
    </w:tblStylePr>
    <w:tblStylePr w:type="firstCol">
      <w:rPr>
        <w:b/>
        <w:bCs/>
        <w:color w:val="666666"/>
      </w:rPr>
    </w:tblStylePr>
    <w:tblStylePr w:type="lastCol">
      <w:rPr>
        <w:color w:val="000000"/>
      </w:rPr>
    </w:tblStylePr>
  </w:style>
  <w:style w:type="paragraph" w:customStyle="1" w:styleId="Tekstdaty">
    <w:name w:val="Tekst daty"/>
    <w:basedOn w:val="Normalny"/>
    <w:uiPriority w:val="35"/>
    <w:pPr>
      <w:spacing w:before="720" w:line="264" w:lineRule="auto"/>
      <w:contextualSpacing/>
    </w:pPr>
    <w:rPr>
      <w:sz w:val="21"/>
      <w:lang w:eastAsia="pl-PL"/>
    </w:rPr>
  </w:style>
  <w:style w:type="character" w:customStyle="1" w:styleId="BezodstpwZnak">
    <w:name w:val="Bez odstępów Znak"/>
    <w:basedOn w:val="Domylnaczcionkaakapitu"/>
    <w:link w:val="Bezodstpw"/>
    <w:uiPriority w:val="1"/>
  </w:style>
  <w:style w:type="paragraph" w:styleId="Akapitzlist">
    <w:name w:val="List Paragraph"/>
    <w:basedOn w:val="Normalny"/>
    <w:uiPriority w:val="34"/>
    <w:qFormat/>
    <w:pPr>
      <w:spacing w:line="240" w:lineRule="auto"/>
      <w:ind w:left="720" w:hanging="288"/>
      <w:contextualSpacing/>
    </w:pPr>
    <w:rPr>
      <w:color w:val="666666"/>
      <w:sz w:val="21"/>
      <w:lang w:eastAsia="pl-PL"/>
    </w:rPr>
  </w:style>
  <w:style w:type="character" w:customStyle="1" w:styleId="CytatintensywnyZnak">
    <w:name w:val="Cytat intensywny Znak"/>
    <w:link w:val="Cytatintensywny"/>
    <w:uiPriority w:val="30"/>
    <w:rPr>
      <w:rFonts w:eastAsia="Times New Roman"/>
      <w:b/>
      <w:bCs/>
      <w:i/>
      <w:iCs/>
      <w:color w:val="000000"/>
      <w:sz w:val="21"/>
      <w:shd w:val="clear" w:color="auto" w:fill="FF388C"/>
    </w:rPr>
  </w:style>
  <w:style w:type="paragraph" w:styleId="Nagwekspisutreci">
    <w:name w:val="TOC Heading"/>
    <w:basedOn w:val="Nagwek1"/>
    <w:next w:val="Normalny"/>
    <w:uiPriority w:val="39"/>
    <w:qFormat/>
    <w:pPr>
      <w:spacing w:before="480" w:line="264" w:lineRule="auto"/>
      <w:outlineLvl w:val="9"/>
    </w:pPr>
    <w:rPr>
      <w:b/>
      <w:color w:val="000000"/>
      <w:sz w:val="28"/>
    </w:rPr>
  </w:style>
  <w:style w:type="paragraph" w:customStyle="1" w:styleId="Imiinazwisko">
    <w:name w:val="Imię i nazwisko"/>
    <w:basedOn w:val="Tytu"/>
    <w:qFormat/>
    <w:rPr>
      <w:b/>
      <w:sz w:val="28"/>
      <w:szCs w:val="28"/>
    </w:rPr>
  </w:style>
  <w:style w:type="character" w:customStyle="1" w:styleId="Adresodbiorcyznak">
    <w:name w:val="Adres odbiorcy (znak)"/>
    <w:link w:val="Adresodbiorcy"/>
    <w:uiPriority w:val="5"/>
    <w:locked/>
    <w:rPr>
      <w:color w:val="000000"/>
      <w:sz w:val="21"/>
    </w:rPr>
  </w:style>
  <w:style w:type="table" w:styleId="Jasnalistaakcent6">
    <w:name w:val="Light List Accent 6"/>
    <w:basedOn w:val="Standardowy"/>
    <w:uiPriority w:val="46"/>
    <w:rsid w:val="00216359"/>
    <w:tblPr>
      <w:tblStyleRowBandSize w:val="1"/>
      <w:tblStyleColBandSize w:val="1"/>
      <w:tblInd w:w="0" w:type="dxa"/>
      <w:tblBorders>
        <w:top w:val="single" w:sz="8" w:space="0" w:color="F79646"/>
        <w:left w:val="single" w:sz="8" w:space="0" w:color="F79646"/>
        <w:bottom w:val="single" w:sz="8" w:space="0" w:color="F79646"/>
        <w:right w:val="single" w:sz="8" w:space="0" w:color="F7964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F7964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  <w:tblStylePr w:type="band1Horz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</w:style>
  <w:style w:type="table" w:styleId="redniasiatka3akcent2">
    <w:name w:val="Medium Grid 3 Accent 2"/>
    <w:basedOn w:val="Standardowy"/>
    <w:uiPriority w:val="42"/>
    <w:rsid w:val="00216359"/>
    <w:tblPr>
      <w:tblStyleRowBandSize w:val="1"/>
      <w:tblStyleColBandSize w:val="1"/>
      <w:tblInd w:w="0" w:type="dxa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C0504D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C0504D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C0504D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C0504D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DFA7A6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DFA7A6"/>
      </w:tcPr>
    </w:tblStylePr>
  </w:style>
  <w:style w:type="table" w:styleId="Kolorowalistaakcent5">
    <w:name w:val="Colorful List Accent 5"/>
    <w:basedOn w:val="Standardowy"/>
    <w:uiPriority w:val="45"/>
    <w:rsid w:val="00AD0E2A"/>
    <w:rPr>
      <w:color w:val="00000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F2730A"/>
      </w:tcPr>
    </w:tblStylePr>
    <w:tblStylePr w:type="lastRow">
      <w:rPr>
        <w:b/>
        <w:bCs/>
        <w:color w:val="F2730A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tblPr/>
      <w:tcPr>
        <w:shd w:val="clear" w:color="auto" w:fill="DAEEF3"/>
      </w:tcPr>
    </w:tblStylePr>
  </w:style>
  <w:style w:type="table" w:styleId="Jasnasiatkaakcent5">
    <w:name w:val="Light Grid Accent 5"/>
    <w:basedOn w:val="Standardowy"/>
    <w:uiPriority w:val="45"/>
    <w:rsid w:val="00AD0E2A"/>
    <w:tblPr>
      <w:tblStyleRowBandSize w:val="1"/>
      <w:tblStyleColBandSize w:val="1"/>
      <w:tblInd w:w="0" w:type="dxa"/>
      <w:tblBorders>
        <w:top w:val="single" w:sz="8" w:space="0" w:color="4BACC6"/>
        <w:left w:val="single" w:sz="8" w:space="0" w:color="4BACC6"/>
        <w:bottom w:val="single" w:sz="8" w:space="0" w:color="4BACC6"/>
        <w:right w:val="single" w:sz="8" w:space="0" w:color="4BACC6"/>
        <w:insideH w:val="single" w:sz="8" w:space="0" w:color="4BACC6"/>
        <w:insideV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BACC6"/>
          <w:left w:val="single" w:sz="8" w:space="0" w:color="4BACC6"/>
          <w:bottom w:val="single" w:sz="18" w:space="0" w:color="4BACC6"/>
          <w:right w:val="single" w:sz="8" w:space="0" w:color="4BACC6"/>
          <w:insideH w:val="nil"/>
          <w:insideV w:val="single" w:sz="8" w:space="0" w:color="4BACC6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4BACC6"/>
          <w:left w:val="single" w:sz="8" w:space="0" w:color="4BACC6"/>
          <w:bottom w:val="single" w:sz="8" w:space="0" w:color="4BACC6"/>
          <w:right w:val="single" w:sz="8" w:space="0" w:color="4BACC6"/>
          <w:insideH w:val="nil"/>
          <w:insideV w:val="single" w:sz="8" w:space="0" w:color="4BACC6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  <w:tblStylePr w:type="band1Vert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  <w:shd w:val="clear" w:color="auto" w:fill="D2EAF1"/>
      </w:tcPr>
    </w:tblStylePr>
    <w:tblStylePr w:type="band1Horz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  <w:insideV w:val="single" w:sz="8" w:space="0" w:color="4BACC6"/>
        </w:tcBorders>
        <w:shd w:val="clear" w:color="auto" w:fill="D2EAF1"/>
      </w:tcPr>
    </w:tblStylePr>
    <w:tblStylePr w:type="band2Horz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  <w:insideV w:val="single" w:sz="8" w:space="0" w:color="4BACC6"/>
        </w:tcBorders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semiHidden="0" w:uiPriority="39" w:unhideWhenUsed="0" w:qFormat="1"/>
  </w:latentStyles>
  <w:style w:type="paragraph" w:default="1" w:styleId="Normalny">
    <w:name w:val="Normal"/>
    <w:qFormat/>
    <w:rsid w:val="008D3515"/>
    <w:pPr>
      <w:spacing w:after="160" w:line="259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uiPriority w:val="9"/>
    <w:qFormat/>
    <w:pPr>
      <w:keepNext/>
      <w:keepLines/>
      <w:spacing w:before="360" w:after="0" w:line="240" w:lineRule="auto"/>
      <w:outlineLvl w:val="0"/>
    </w:pPr>
    <w:rPr>
      <w:rFonts w:ascii="Cambria" w:eastAsia="Times New Roman" w:hAnsi="Cambria"/>
      <w:bCs/>
      <w:color w:val="FF388C"/>
      <w:sz w:val="32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uiPriority w:val="9"/>
    <w:qFormat/>
    <w:pPr>
      <w:keepNext/>
      <w:keepLines/>
      <w:spacing w:before="120" w:after="0" w:line="240" w:lineRule="auto"/>
      <w:outlineLvl w:val="1"/>
    </w:pPr>
    <w:rPr>
      <w:rFonts w:ascii="Cambria" w:eastAsia="Times New Roman" w:hAnsi="Cambria"/>
      <w:bCs/>
      <w:color w:val="666666"/>
      <w:sz w:val="28"/>
      <w:szCs w:val="28"/>
      <w:lang w:eastAsia="pl-PL"/>
    </w:rPr>
  </w:style>
  <w:style w:type="paragraph" w:styleId="Nagwek3">
    <w:name w:val="heading 3"/>
    <w:basedOn w:val="Normalny"/>
    <w:next w:val="Normalny"/>
    <w:link w:val="Nagwek3Znak"/>
    <w:uiPriority w:val="9"/>
    <w:qFormat/>
    <w:pPr>
      <w:keepNext/>
      <w:keepLines/>
      <w:spacing w:before="20" w:after="0" w:line="240" w:lineRule="auto"/>
      <w:outlineLvl w:val="2"/>
    </w:pPr>
    <w:rPr>
      <w:rFonts w:eastAsia="Times New Roman"/>
      <w:b/>
      <w:bCs/>
      <w:color w:val="FF388C"/>
      <w:sz w:val="24"/>
      <w:lang w:eastAsia="pl-PL"/>
    </w:rPr>
  </w:style>
  <w:style w:type="paragraph" w:styleId="Nagwek4">
    <w:name w:val="heading 4"/>
    <w:basedOn w:val="Normalny"/>
    <w:next w:val="Normalny"/>
    <w:link w:val="Nagwek4Znak"/>
    <w:uiPriority w:val="9"/>
    <w:qFormat/>
    <w:pPr>
      <w:keepNext/>
      <w:keepLines/>
      <w:spacing w:before="200" w:after="0" w:line="264" w:lineRule="auto"/>
      <w:outlineLvl w:val="3"/>
    </w:pPr>
    <w:rPr>
      <w:rFonts w:ascii="Cambria" w:eastAsia="Times New Roman" w:hAnsi="Cambria"/>
      <w:b/>
      <w:bCs/>
      <w:i/>
      <w:iCs/>
      <w:color w:val="FF388C"/>
      <w:lang w:eastAsia="pl-PL"/>
    </w:rPr>
  </w:style>
  <w:style w:type="paragraph" w:styleId="Nagwek5">
    <w:name w:val="heading 5"/>
    <w:basedOn w:val="Normalny"/>
    <w:next w:val="Normalny"/>
    <w:link w:val="Nagwek5Znak"/>
    <w:uiPriority w:val="9"/>
    <w:qFormat/>
    <w:pPr>
      <w:keepNext/>
      <w:keepLines/>
      <w:spacing w:before="200" w:after="0" w:line="264" w:lineRule="auto"/>
      <w:outlineLvl w:val="4"/>
    </w:pPr>
    <w:rPr>
      <w:rFonts w:ascii="Cambria" w:eastAsia="Times New Roman" w:hAnsi="Cambria"/>
      <w:color w:val="FF388C"/>
      <w:lang w:eastAsia="pl-PL"/>
    </w:rPr>
  </w:style>
  <w:style w:type="paragraph" w:styleId="Nagwek6">
    <w:name w:val="heading 6"/>
    <w:basedOn w:val="Normalny"/>
    <w:next w:val="Normalny"/>
    <w:link w:val="Nagwek6Znak"/>
    <w:uiPriority w:val="9"/>
    <w:qFormat/>
    <w:pPr>
      <w:keepNext/>
      <w:keepLines/>
      <w:spacing w:before="200" w:after="0" w:line="264" w:lineRule="auto"/>
      <w:outlineLvl w:val="5"/>
    </w:pPr>
    <w:rPr>
      <w:rFonts w:ascii="Cambria" w:eastAsia="Times New Roman" w:hAnsi="Cambria"/>
      <w:i/>
      <w:iCs/>
      <w:color w:val="FF388C"/>
      <w:lang w:eastAsia="pl-PL"/>
    </w:rPr>
  </w:style>
  <w:style w:type="paragraph" w:styleId="Nagwek7">
    <w:name w:val="heading 7"/>
    <w:basedOn w:val="Normalny"/>
    <w:next w:val="Normalny"/>
    <w:link w:val="Nagwek7Znak"/>
    <w:uiPriority w:val="9"/>
    <w:qFormat/>
    <w:pPr>
      <w:keepNext/>
      <w:keepLines/>
      <w:spacing w:before="200" w:after="0" w:line="264" w:lineRule="auto"/>
      <w:outlineLvl w:val="6"/>
    </w:pPr>
    <w:rPr>
      <w:rFonts w:ascii="Cambria" w:eastAsia="Times New Roman" w:hAnsi="Cambria"/>
      <w:i/>
      <w:iCs/>
      <w:color w:val="000000"/>
      <w:lang w:eastAsia="pl-PL"/>
    </w:rPr>
  </w:style>
  <w:style w:type="paragraph" w:styleId="Nagwek8">
    <w:name w:val="heading 8"/>
    <w:basedOn w:val="Normalny"/>
    <w:next w:val="Normalny"/>
    <w:link w:val="Nagwek8Znak"/>
    <w:uiPriority w:val="9"/>
    <w:qFormat/>
    <w:pPr>
      <w:keepNext/>
      <w:keepLines/>
      <w:spacing w:before="200" w:after="0" w:line="264" w:lineRule="auto"/>
      <w:outlineLvl w:val="7"/>
    </w:pPr>
    <w:rPr>
      <w:rFonts w:ascii="Cambria" w:eastAsia="Times New Roman" w:hAnsi="Cambria"/>
      <w:color w:val="000000"/>
      <w:sz w:val="20"/>
      <w:szCs w:val="20"/>
      <w:lang w:eastAsia="pl-PL"/>
    </w:rPr>
  </w:style>
  <w:style w:type="paragraph" w:styleId="Nagwek9">
    <w:name w:val="heading 9"/>
    <w:basedOn w:val="Normalny"/>
    <w:next w:val="Normalny"/>
    <w:link w:val="Nagwek9Znak"/>
    <w:uiPriority w:val="9"/>
    <w:qFormat/>
    <w:pPr>
      <w:keepNext/>
      <w:keepLines/>
      <w:spacing w:before="200" w:after="0" w:line="264" w:lineRule="auto"/>
      <w:outlineLvl w:val="8"/>
    </w:pPr>
    <w:rPr>
      <w:rFonts w:ascii="Cambria" w:eastAsia="Times New Roman" w:hAnsi="Cambria"/>
      <w:i/>
      <w:iCs/>
      <w:color w:val="000000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uiPriority w:val="9"/>
    <w:rPr>
      <w:rFonts w:ascii="Cambria" w:eastAsia="Times New Roman" w:hAnsi="Cambria" w:cs="Times New Roman"/>
      <w:bCs/>
      <w:color w:val="000000"/>
      <w:sz w:val="32"/>
      <w:szCs w:val="32"/>
    </w:rPr>
  </w:style>
  <w:style w:type="character" w:customStyle="1" w:styleId="Nagwek2Znak">
    <w:name w:val="Nagłówek 2 Znak"/>
    <w:link w:val="Nagwek2"/>
    <w:uiPriority w:val="9"/>
    <w:semiHidden/>
    <w:rPr>
      <w:rFonts w:ascii="Cambria" w:eastAsia="Times New Roman" w:hAnsi="Cambria" w:cs="Times New Roman"/>
      <w:bCs/>
      <w:color w:val="000000"/>
      <w:sz w:val="28"/>
      <w:szCs w:val="28"/>
    </w:rPr>
  </w:style>
  <w:style w:type="character" w:customStyle="1" w:styleId="Nagwek3Znak">
    <w:name w:val="Nagłówek 3 Znak"/>
    <w:link w:val="Nagwek3"/>
    <w:uiPriority w:val="9"/>
    <w:semiHidden/>
    <w:rPr>
      <w:rFonts w:eastAsia="Times New Roman" w:cs="Times New Roman"/>
      <w:b/>
      <w:bCs/>
      <w:color w:val="000000"/>
      <w:sz w:val="24"/>
    </w:rPr>
  </w:style>
  <w:style w:type="character" w:customStyle="1" w:styleId="Nagwek4Znak">
    <w:name w:val="Nagłówek 4 Znak"/>
    <w:link w:val="Nagwek4"/>
    <w:uiPriority w:val="9"/>
    <w:semiHidden/>
    <w:rPr>
      <w:rFonts w:ascii="Cambria" w:eastAsia="Times New Roman" w:hAnsi="Cambria" w:cs="Times New Roman"/>
      <w:b/>
      <w:bCs/>
      <w:i/>
      <w:iCs/>
      <w:color w:val="000000"/>
    </w:rPr>
  </w:style>
  <w:style w:type="character" w:customStyle="1" w:styleId="Nagwek5Znak">
    <w:name w:val="Nagłówek 5 Znak"/>
    <w:link w:val="Nagwek5"/>
    <w:uiPriority w:val="9"/>
    <w:semiHidden/>
    <w:rPr>
      <w:rFonts w:ascii="Cambria" w:eastAsia="Times New Roman" w:hAnsi="Cambria" w:cs="Times New Roman"/>
      <w:color w:val="000000"/>
    </w:rPr>
  </w:style>
  <w:style w:type="character" w:customStyle="1" w:styleId="Nagwek6Znak">
    <w:name w:val="Nagłówek 6 Znak"/>
    <w:link w:val="Nagwek6"/>
    <w:uiPriority w:val="9"/>
    <w:semiHidden/>
    <w:rPr>
      <w:rFonts w:ascii="Cambria" w:eastAsia="Times New Roman" w:hAnsi="Cambria" w:cs="Times New Roman"/>
      <w:i/>
      <w:iCs/>
      <w:color w:val="000000"/>
    </w:rPr>
  </w:style>
  <w:style w:type="character" w:customStyle="1" w:styleId="Nagwek7Znak">
    <w:name w:val="Nagłówek 7 Znak"/>
    <w:link w:val="Nagwek7"/>
    <w:uiPriority w:val="9"/>
    <w:semiHidden/>
    <w:rPr>
      <w:rFonts w:ascii="Cambria" w:eastAsia="Times New Roman" w:hAnsi="Cambria" w:cs="Times New Roman"/>
      <w:i/>
      <w:iCs/>
      <w:color w:val="000000"/>
    </w:rPr>
  </w:style>
  <w:style w:type="character" w:customStyle="1" w:styleId="Nagwek8Znak">
    <w:name w:val="Nagłówek 8 Znak"/>
    <w:link w:val="Nagwek8"/>
    <w:uiPriority w:val="9"/>
    <w:semiHidden/>
    <w:rPr>
      <w:rFonts w:ascii="Cambria" w:eastAsia="Times New Roman" w:hAnsi="Cambria" w:cs="Times New Roman"/>
      <w:color w:val="000000"/>
      <w:sz w:val="20"/>
      <w:szCs w:val="20"/>
    </w:rPr>
  </w:style>
  <w:style w:type="character" w:customStyle="1" w:styleId="Nagwek9Znak">
    <w:name w:val="Nagłówek 9 Znak"/>
    <w:link w:val="Nagwek9"/>
    <w:uiPriority w:val="9"/>
    <w:semiHidden/>
    <w:rPr>
      <w:rFonts w:ascii="Cambria" w:eastAsia="Times New Roman" w:hAnsi="Cambria" w:cs="Times New Roman"/>
      <w:i/>
      <w:iCs/>
      <w:color w:val="000000"/>
      <w:sz w:val="20"/>
      <w:szCs w:val="20"/>
    </w:rPr>
  </w:style>
  <w:style w:type="character" w:styleId="Pogrubienie">
    <w:name w:val="Strong"/>
    <w:uiPriority w:val="22"/>
    <w:qFormat/>
    <w:rPr>
      <w:b/>
      <w:bCs/>
    </w:rPr>
  </w:style>
  <w:style w:type="character" w:styleId="Uwydatnienie">
    <w:name w:val="Emphasis"/>
    <w:uiPriority w:val="20"/>
    <w:qFormat/>
    <w:rPr>
      <w:i/>
      <w:iCs/>
      <w:color w:val="000000"/>
    </w:rPr>
  </w:style>
  <w:style w:type="character" w:customStyle="1" w:styleId="Odwoanieintensywneznak">
    <w:name w:val="Odwołanie intensywne (znak)"/>
    <w:uiPriority w:val="32"/>
    <w:rPr>
      <w:rFonts w:cs="Times New Roman"/>
      <w:b/>
      <w:color w:val="000000"/>
      <w:szCs w:val="20"/>
      <w:u w:val="single"/>
    </w:rPr>
  </w:style>
  <w:style w:type="character" w:customStyle="1" w:styleId="Odwoaniedelikatneznak">
    <w:name w:val="Odwołanie delikatne (znak)"/>
    <w:uiPriority w:val="31"/>
    <w:rPr>
      <w:rFonts w:cs="Times New Roman"/>
      <w:color w:val="000000"/>
      <w:szCs w:val="20"/>
      <w:u w:val="single"/>
    </w:rPr>
  </w:style>
  <w:style w:type="character" w:customStyle="1" w:styleId="Tytuksikiznak">
    <w:name w:val="Tytuł książki (znak)"/>
    <w:uiPriority w:val="33"/>
    <w:rPr>
      <w:rFonts w:ascii="Cambria" w:hAnsi="Cambria" w:cs="Times New Roman"/>
      <w:b/>
      <w:i/>
      <w:color w:val="000000"/>
      <w:szCs w:val="20"/>
    </w:rPr>
  </w:style>
  <w:style w:type="character" w:customStyle="1" w:styleId="Wyrnienieintensywneznak">
    <w:name w:val="Wyróżnienie intensywne (znak)"/>
    <w:uiPriority w:val="21"/>
    <w:rPr>
      <w:rFonts w:cs="Times New Roman"/>
      <w:b/>
      <w:i/>
      <w:color w:val="000000"/>
      <w:szCs w:val="20"/>
    </w:rPr>
  </w:style>
  <w:style w:type="character" w:customStyle="1" w:styleId="Wyrnieniedelikatneznak">
    <w:name w:val="Wyróżnienie delikatne (znak)"/>
    <w:uiPriority w:val="19"/>
    <w:rPr>
      <w:rFonts w:cs="Times New Roman"/>
      <w:i/>
      <w:color w:val="000000"/>
      <w:szCs w:val="20"/>
    </w:rPr>
  </w:style>
  <w:style w:type="paragraph" w:styleId="Cytat">
    <w:name w:val="Quote"/>
    <w:basedOn w:val="Normalny"/>
    <w:next w:val="Normalny"/>
    <w:link w:val="CytatZnak"/>
    <w:uiPriority w:val="29"/>
    <w:qFormat/>
    <w:pPr>
      <w:spacing w:before="160" w:line="300" w:lineRule="auto"/>
      <w:ind w:left="144" w:right="144"/>
      <w:jc w:val="center"/>
    </w:pPr>
    <w:rPr>
      <w:rFonts w:ascii="Cambria" w:eastAsia="Times New Roman" w:hAnsi="Cambria"/>
      <w:i/>
      <w:iCs/>
      <w:color w:val="FF388C"/>
      <w:sz w:val="24"/>
      <w:lang w:eastAsia="pl-PL"/>
    </w:rPr>
  </w:style>
  <w:style w:type="character" w:customStyle="1" w:styleId="CytatZnak">
    <w:name w:val="Cytat Znak"/>
    <w:link w:val="Cytat"/>
    <w:uiPriority w:val="29"/>
    <w:rPr>
      <w:rFonts w:ascii="Cambria" w:eastAsia="Times New Roman" w:hAnsi="Cambria"/>
      <w:i/>
      <w:iCs/>
      <w:color w:val="000000"/>
      <w:sz w:val="24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pPr>
      <w:pBdr>
        <w:top w:val="single" w:sz="36" w:space="8" w:color="FF388C"/>
        <w:left w:val="single" w:sz="36" w:space="8" w:color="FF388C"/>
        <w:bottom w:val="single" w:sz="36" w:space="8" w:color="FF388C"/>
        <w:right w:val="single" w:sz="36" w:space="8" w:color="FF388C"/>
      </w:pBdr>
      <w:shd w:val="clear" w:color="auto" w:fill="FF388C"/>
      <w:spacing w:before="200" w:after="280" w:line="300" w:lineRule="auto"/>
      <w:ind w:left="936" w:right="936"/>
      <w:jc w:val="center"/>
    </w:pPr>
    <w:rPr>
      <w:rFonts w:eastAsia="Times New Roman"/>
      <w:b/>
      <w:bCs/>
      <w:i/>
      <w:iCs/>
      <w:color w:val="FFFFFF"/>
      <w:sz w:val="21"/>
      <w:lang w:eastAsia="pl-PL"/>
    </w:rPr>
  </w:style>
  <w:style w:type="table" w:styleId="Tabela-Siatka">
    <w:name w:val="Table Grid"/>
    <w:basedOn w:val="Standardowy"/>
    <w:uiPriority w:val="1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agwek">
    <w:name w:val="header"/>
    <w:basedOn w:val="Normalny"/>
    <w:link w:val="NagwekZnak"/>
    <w:uiPriority w:val="99"/>
    <w:unhideWhenUsed/>
    <w:pPr>
      <w:tabs>
        <w:tab w:val="center" w:pos="4320"/>
        <w:tab w:val="right" w:pos="8640"/>
      </w:tabs>
      <w:spacing w:line="264" w:lineRule="auto"/>
    </w:pPr>
    <w:rPr>
      <w:sz w:val="21"/>
      <w:lang w:eastAsia="pl-PL"/>
    </w:rPr>
  </w:style>
  <w:style w:type="character" w:customStyle="1" w:styleId="NagwekZnak">
    <w:name w:val="Nagłówek Znak"/>
    <w:link w:val="Nagwek"/>
    <w:uiPriority w:val="99"/>
    <w:rPr>
      <w:rFonts w:cs="Times New Roman"/>
      <w:color w:val="000000"/>
      <w:szCs w:val="20"/>
    </w:rPr>
  </w:style>
  <w:style w:type="paragraph" w:styleId="Stopka">
    <w:name w:val="footer"/>
    <w:basedOn w:val="Normalny"/>
    <w:link w:val="StopkaZnak"/>
    <w:uiPriority w:val="99"/>
    <w:unhideWhenUsed/>
    <w:pPr>
      <w:tabs>
        <w:tab w:val="center" w:pos="4320"/>
        <w:tab w:val="right" w:pos="8640"/>
      </w:tabs>
      <w:spacing w:line="264" w:lineRule="auto"/>
    </w:pPr>
    <w:rPr>
      <w:sz w:val="21"/>
      <w:lang w:eastAsia="pl-PL"/>
    </w:rPr>
  </w:style>
  <w:style w:type="character" w:customStyle="1" w:styleId="StopkaZnak">
    <w:name w:val="Stopka Znak"/>
    <w:link w:val="Stopka"/>
    <w:uiPriority w:val="99"/>
    <w:rPr>
      <w:rFonts w:cs="Times New Roman"/>
      <w:color w:val="00000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pPr>
      <w:spacing w:line="264" w:lineRule="auto"/>
    </w:pPr>
    <w:rPr>
      <w:rFonts w:ascii="Tahoma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uiPriority w:val="99"/>
    <w:semiHidden/>
    <w:rPr>
      <w:rFonts w:ascii="Tahoma" w:hAnsi="Tahoma" w:cs="Tahoma"/>
      <w:color w:val="000000"/>
      <w:sz w:val="16"/>
      <w:szCs w:val="16"/>
    </w:rPr>
  </w:style>
  <w:style w:type="paragraph" w:styleId="Legenda">
    <w:name w:val="caption"/>
    <w:basedOn w:val="Normalny"/>
    <w:next w:val="Normalny"/>
    <w:uiPriority w:val="35"/>
    <w:qFormat/>
    <w:pPr>
      <w:spacing w:line="240" w:lineRule="auto"/>
    </w:pPr>
    <w:rPr>
      <w:rFonts w:eastAsia="Times New Roman"/>
      <w:b/>
      <w:bCs/>
      <w:smallCaps/>
      <w:color w:val="666666"/>
      <w:spacing w:val="6"/>
      <w:sz w:val="20"/>
      <w:szCs w:val="20"/>
      <w:lang w:eastAsia="pl-PL"/>
    </w:rPr>
  </w:style>
  <w:style w:type="paragraph" w:styleId="Bezodstpw">
    <w:name w:val="No Spacing"/>
    <w:link w:val="BezodstpwZnak"/>
    <w:uiPriority w:val="1"/>
    <w:qFormat/>
    <w:rPr>
      <w:sz w:val="22"/>
      <w:szCs w:val="22"/>
    </w:rPr>
  </w:style>
  <w:style w:type="paragraph" w:styleId="Tekstblokowy">
    <w:name w:val="Block Text"/>
    <w:aliases w:val="Cytat blokowy"/>
    <w:uiPriority w:val="40"/>
    <w:pPr>
      <w:pBdr>
        <w:top w:val="single" w:sz="2" w:space="10" w:color="FF87B9"/>
        <w:bottom w:val="single" w:sz="24" w:space="10" w:color="FF87B9"/>
      </w:pBdr>
      <w:spacing w:after="280"/>
      <w:ind w:left="1440" w:right="1440"/>
      <w:jc w:val="both"/>
    </w:pPr>
    <w:rPr>
      <w:rFonts w:eastAsia="Times New Roman"/>
      <w:color w:val="FFFFFF"/>
      <w:sz w:val="28"/>
      <w:szCs w:val="28"/>
    </w:rPr>
  </w:style>
  <w:style w:type="paragraph" w:styleId="Listapunktowana">
    <w:name w:val="List Bullet"/>
    <w:basedOn w:val="Normalny"/>
    <w:uiPriority w:val="6"/>
    <w:unhideWhenUsed/>
    <w:pPr>
      <w:numPr>
        <w:numId w:val="1"/>
      </w:numPr>
      <w:spacing w:after="0" w:line="264" w:lineRule="auto"/>
      <w:contextualSpacing/>
    </w:pPr>
    <w:rPr>
      <w:sz w:val="21"/>
      <w:lang w:eastAsia="pl-PL"/>
    </w:rPr>
  </w:style>
  <w:style w:type="paragraph" w:styleId="Listapunktowana2">
    <w:name w:val="List Bullet 2"/>
    <w:basedOn w:val="Normalny"/>
    <w:uiPriority w:val="6"/>
    <w:unhideWhenUsed/>
    <w:pPr>
      <w:numPr>
        <w:numId w:val="2"/>
      </w:numPr>
      <w:spacing w:after="0" w:line="264" w:lineRule="auto"/>
    </w:pPr>
    <w:rPr>
      <w:sz w:val="21"/>
      <w:lang w:eastAsia="pl-PL"/>
    </w:rPr>
  </w:style>
  <w:style w:type="paragraph" w:styleId="Listapunktowana3">
    <w:name w:val="List Bullet 3"/>
    <w:basedOn w:val="Normalny"/>
    <w:uiPriority w:val="6"/>
    <w:unhideWhenUsed/>
    <w:pPr>
      <w:numPr>
        <w:numId w:val="3"/>
      </w:numPr>
      <w:spacing w:after="0" w:line="264" w:lineRule="auto"/>
    </w:pPr>
    <w:rPr>
      <w:sz w:val="21"/>
      <w:lang w:eastAsia="pl-PL"/>
    </w:rPr>
  </w:style>
  <w:style w:type="paragraph" w:styleId="Listapunktowana4">
    <w:name w:val="List Bullet 4"/>
    <w:basedOn w:val="Normalny"/>
    <w:uiPriority w:val="6"/>
    <w:unhideWhenUsed/>
    <w:pPr>
      <w:numPr>
        <w:numId w:val="4"/>
      </w:numPr>
      <w:spacing w:after="0" w:line="264" w:lineRule="auto"/>
    </w:pPr>
    <w:rPr>
      <w:sz w:val="21"/>
      <w:lang w:eastAsia="pl-PL"/>
    </w:rPr>
  </w:style>
  <w:style w:type="paragraph" w:styleId="Listapunktowana5">
    <w:name w:val="List Bullet 5"/>
    <w:basedOn w:val="Normalny"/>
    <w:uiPriority w:val="6"/>
    <w:unhideWhenUsed/>
    <w:pPr>
      <w:numPr>
        <w:numId w:val="5"/>
      </w:numPr>
      <w:spacing w:after="0" w:line="264" w:lineRule="auto"/>
    </w:pPr>
    <w:rPr>
      <w:sz w:val="21"/>
      <w:lang w:eastAsia="pl-PL"/>
    </w:rPr>
  </w:style>
  <w:style w:type="paragraph" w:styleId="Spistreci1">
    <w:name w:val="toc 1"/>
    <w:basedOn w:val="Normalny"/>
    <w:next w:val="Normalny"/>
    <w:autoRedefine/>
    <w:uiPriority w:val="99"/>
    <w:semiHidden/>
    <w:unhideWhenUsed/>
    <w:pPr>
      <w:tabs>
        <w:tab w:val="right" w:leader="dot" w:pos="8630"/>
      </w:tabs>
      <w:spacing w:after="40" w:line="240" w:lineRule="auto"/>
    </w:pPr>
    <w:rPr>
      <w:smallCaps/>
      <w:color w:val="E40059"/>
      <w:sz w:val="21"/>
      <w:lang w:eastAsia="pl-PL"/>
    </w:rPr>
  </w:style>
  <w:style w:type="paragraph" w:styleId="Spistreci2">
    <w:name w:val="toc 2"/>
    <w:basedOn w:val="Normalny"/>
    <w:next w:val="Normalny"/>
    <w:autoRedefine/>
    <w:uiPriority w:val="99"/>
    <w:semiHidden/>
    <w:unhideWhenUsed/>
    <w:pPr>
      <w:tabs>
        <w:tab w:val="right" w:leader="dot" w:pos="8630"/>
      </w:tabs>
      <w:spacing w:after="40" w:line="240" w:lineRule="auto"/>
      <w:ind w:left="216"/>
    </w:pPr>
    <w:rPr>
      <w:smallCaps/>
      <w:sz w:val="21"/>
      <w:lang w:eastAsia="pl-PL"/>
    </w:rPr>
  </w:style>
  <w:style w:type="paragraph" w:styleId="Spistreci3">
    <w:name w:val="toc 3"/>
    <w:basedOn w:val="Normalny"/>
    <w:next w:val="Normalny"/>
    <w:autoRedefine/>
    <w:uiPriority w:val="99"/>
    <w:semiHidden/>
    <w:unhideWhenUsed/>
    <w:pPr>
      <w:tabs>
        <w:tab w:val="right" w:leader="dot" w:pos="8630"/>
      </w:tabs>
      <w:spacing w:after="40" w:line="240" w:lineRule="auto"/>
      <w:ind w:left="446"/>
    </w:pPr>
    <w:rPr>
      <w:smallCaps/>
      <w:sz w:val="21"/>
      <w:lang w:eastAsia="pl-PL"/>
    </w:rPr>
  </w:style>
  <w:style w:type="paragraph" w:styleId="Spistreci4">
    <w:name w:val="toc 4"/>
    <w:basedOn w:val="Normalny"/>
    <w:next w:val="Normalny"/>
    <w:autoRedefine/>
    <w:uiPriority w:val="99"/>
    <w:semiHidden/>
    <w:unhideWhenUsed/>
    <w:pPr>
      <w:tabs>
        <w:tab w:val="right" w:leader="dot" w:pos="8630"/>
      </w:tabs>
      <w:spacing w:after="40" w:line="240" w:lineRule="auto"/>
      <w:ind w:left="662"/>
    </w:pPr>
    <w:rPr>
      <w:smallCaps/>
      <w:sz w:val="21"/>
      <w:lang w:eastAsia="pl-PL"/>
    </w:rPr>
  </w:style>
  <w:style w:type="paragraph" w:styleId="Spistreci5">
    <w:name w:val="toc 5"/>
    <w:basedOn w:val="Normalny"/>
    <w:next w:val="Normalny"/>
    <w:autoRedefine/>
    <w:uiPriority w:val="99"/>
    <w:semiHidden/>
    <w:unhideWhenUsed/>
    <w:pPr>
      <w:tabs>
        <w:tab w:val="right" w:leader="dot" w:pos="8630"/>
      </w:tabs>
      <w:spacing w:after="40" w:line="240" w:lineRule="auto"/>
      <w:ind w:left="878"/>
    </w:pPr>
    <w:rPr>
      <w:smallCaps/>
      <w:sz w:val="21"/>
      <w:lang w:eastAsia="pl-PL"/>
    </w:rPr>
  </w:style>
  <w:style w:type="paragraph" w:styleId="Spistreci6">
    <w:name w:val="toc 6"/>
    <w:basedOn w:val="Normalny"/>
    <w:next w:val="Normalny"/>
    <w:autoRedefine/>
    <w:uiPriority w:val="99"/>
    <w:semiHidden/>
    <w:unhideWhenUsed/>
    <w:pPr>
      <w:tabs>
        <w:tab w:val="right" w:leader="dot" w:pos="8630"/>
      </w:tabs>
      <w:spacing w:after="40" w:line="240" w:lineRule="auto"/>
      <w:ind w:left="1094"/>
    </w:pPr>
    <w:rPr>
      <w:smallCaps/>
      <w:sz w:val="21"/>
      <w:lang w:eastAsia="pl-PL"/>
    </w:rPr>
  </w:style>
  <w:style w:type="paragraph" w:styleId="Spistreci7">
    <w:name w:val="toc 7"/>
    <w:basedOn w:val="Normalny"/>
    <w:next w:val="Normalny"/>
    <w:autoRedefine/>
    <w:uiPriority w:val="99"/>
    <w:semiHidden/>
    <w:unhideWhenUsed/>
    <w:pPr>
      <w:tabs>
        <w:tab w:val="right" w:leader="dot" w:pos="8630"/>
      </w:tabs>
      <w:spacing w:after="40" w:line="240" w:lineRule="auto"/>
      <w:ind w:left="1325"/>
    </w:pPr>
    <w:rPr>
      <w:smallCaps/>
      <w:sz w:val="21"/>
      <w:lang w:eastAsia="pl-PL"/>
    </w:rPr>
  </w:style>
  <w:style w:type="paragraph" w:styleId="Spistreci8">
    <w:name w:val="toc 8"/>
    <w:basedOn w:val="Normalny"/>
    <w:next w:val="Normalny"/>
    <w:autoRedefine/>
    <w:uiPriority w:val="99"/>
    <w:semiHidden/>
    <w:unhideWhenUsed/>
    <w:pPr>
      <w:tabs>
        <w:tab w:val="right" w:leader="dot" w:pos="8630"/>
      </w:tabs>
      <w:spacing w:after="40" w:line="240" w:lineRule="auto"/>
      <w:ind w:left="1540"/>
    </w:pPr>
    <w:rPr>
      <w:smallCaps/>
      <w:sz w:val="21"/>
      <w:lang w:eastAsia="pl-PL"/>
    </w:rPr>
  </w:style>
  <w:style w:type="paragraph" w:styleId="Spistreci9">
    <w:name w:val="toc 9"/>
    <w:basedOn w:val="Normalny"/>
    <w:next w:val="Normalny"/>
    <w:autoRedefine/>
    <w:uiPriority w:val="99"/>
    <w:semiHidden/>
    <w:unhideWhenUsed/>
    <w:pPr>
      <w:tabs>
        <w:tab w:val="right" w:leader="dot" w:pos="8630"/>
      </w:tabs>
      <w:spacing w:after="40" w:line="240" w:lineRule="auto"/>
      <w:ind w:left="1760"/>
    </w:pPr>
    <w:rPr>
      <w:smallCaps/>
      <w:sz w:val="21"/>
      <w:lang w:eastAsia="pl-PL"/>
    </w:rPr>
  </w:style>
  <w:style w:type="character" w:styleId="Hipercze">
    <w:name w:val="Hyperlink"/>
    <w:uiPriority w:val="99"/>
    <w:semiHidden/>
    <w:unhideWhenUsed/>
    <w:rPr>
      <w:color w:val="000000"/>
      <w:u w:val="single"/>
    </w:rPr>
  </w:style>
  <w:style w:type="character" w:styleId="Tytuksiki">
    <w:name w:val="Book Title"/>
    <w:uiPriority w:val="33"/>
    <w:qFormat/>
    <w:rPr>
      <w:b/>
      <w:bCs/>
      <w:caps w:val="0"/>
      <w:smallCaps/>
      <w:spacing w:val="10"/>
    </w:rPr>
  </w:style>
  <w:style w:type="character" w:styleId="Wyrnienieintensywne">
    <w:name w:val="Intense Emphasis"/>
    <w:uiPriority w:val="21"/>
    <w:qFormat/>
    <w:rPr>
      <w:b/>
      <w:bCs/>
      <w:i/>
      <w:iCs/>
      <w:color w:val="000000"/>
    </w:rPr>
  </w:style>
  <w:style w:type="character" w:styleId="Odwoanieintensywne">
    <w:name w:val="Intense Reference"/>
    <w:uiPriority w:val="32"/>
    <w:qFormat/>
    <w:rPr>
      <w:b/>
      <w:bCs/>
      <w:smallCaps/>
      <w:color w:val="000000"/>
      <w:spacing w:val="5"/>
      <w:u w:val="single"/>
    </w:rPr>
  </w:style>
  <w:style w:type="character" w:styleId="Wyrnieniedelikatne">
    <w:name w:val="Subtle Emphasis"/>
    <w:uiPriority w:val="19"/>
    <w:qFormat/>
    <w:rPr>
      <w:i/>
      <w:iCs/>
      <w:color w:val="000000"/>
    </w:rPr>
  </w:style>
  <w:style w:type="character" w:styleId="Odwoaniedelikatne">
    <w:name w:val="Subtle Reference"/>
    <w:uiPriority w:val="31"/>
    <w:qFormat/>
    <w:rPr>
      <w:smallCaps/>
      <w:color w:val="000000"/>
      <w:u w:val="single"/>
    </w:rPr>
  </w:style>
  <w:style w:type="paragraph" w:styleId="Zwrotpoegnalny">
    <w:name w:val="Closing"/>
    <w:basedOn w:val="Normalny"/>
    <w:link w:val="ZwrotpoegnalnyZnak"/>
    <w:uiPriority w:val="5"/>
    <w:unhideWhenUsed/>
    <w:pPr>
      <w:spacing w:before="480" w:after="960" w:line="264" w:lineRule="auto"/>
      <w:contextualSpacing/>
    </w:pPr>
    <w:rPr>
      <w:b/>
      <w:color w:val="666666"/>
      <w:sz w:val="21"/>
      <w:lang w:eastAsia="pl-PL"/>
    </w:rPr>
  </w:style>
  <w:style w:type="character" w:customStyle="1" w:styleId="ZwrotpoegnalnyZnak">
    <w:name w:val="Zwrot pożegnalny Znak"/>
    <w:link w:val="Zwrotpoegnalny"/>
    <w:uiPriority w:val="5"/>
    <w:rPr>
      <w:b/>
      <w:color w:val="000000"/>
      <w:sz w:val="21"/>
    </w:rPr>
  </w:style>
  <w:style w:type="paragraph" w:customStyle="1" w:styleId="Adresodbiorcy">
    <w:name w:val="Adres odbiorcy"/>
    <w:basedOn w:val="Bezodstpw"/>
    <w:link w:val="Adresodbiorcyznak"/>
    <w:uiPriority w:val="5"/>
    <w:qFormat/>
    <w:pPr>
      <w:spacing w:after="360"/>
      <w:contextualSpacing/>
    </w:pPr>
    <w:rPr>
      <w:color w:val="666666"/>
      <w:sz w:val="21"/>
    </w:rPr>
  </w:style>
  <w:style w:type="paragraph" w:styleId="Zwrotgrzecznociowy">
    <w:name w:val="Salutation"/>
    <w:basedOn w:val="Bezodstpw"/>
    <w:next w:val="Normalny"/>
    <w:link w:val="ZwrotgrzecznociowyZnak"/>
    <w:uiPriority w:val="6"/>
    <w:unhideWhenUsed/>
    <w:qFormat/>
    <w:pPr>
      <w:spacing w:before="480" w:after="320"/>
      <w:contextualSpacing/>
    </w:pPr>
    <w:rPr>
      <w:b/>
      <w:color w:val="666666"/>
      <w:sz w:val="21"/>
    </w:rPr>
  </w:style>
  <w:style w:type="character" w:customStyle="1" w:styleId="ZwrotgrzecznociowyZnak">
    <w:name w:val="Zwrot grzecznościowy Znak"/>
    <w:link w:val="Zwrotgrzecznociowy"/>
    <w:uiPriority w:val="6"/>
    <w:rPr>
      <w:b/>
      <w:color w:val="000000"/>
      <w:sz w:val="21"/>
    </w:rPr>
  </w:style>
  <w:style w:type="paragraph" w:customStyle="1" w:styleId="Adresnadawcy">
    <w:name w:val="Adres nadawcy"/>
    <w:basedOn w:val="Bezodstpw"/>
    <w:uiPriority w:val="2"/>
    <w:qFormat/>
    <w:pPr>
      <w:spacing w:after="360"/>
      <w:contextualSpacing/>
    </w:pPr>
  </w:style>
  <w:style w:type="paragraph" w:styleId="Podtytu">
    <w:name w:val="Subtitle"/>
    <w:basedOn w:val="Normalny"/>
    <w:next w:val="Normalny"/>
    <w:link w:val="PodtytuZnak"/>
    <w:uiPriority w:val="11"/>
    <w:qFormat/>
    <w:pPr>
      <w:numPr>
        <w:ilvl w:val="1"/>
      </w:numPr>
      <w:spacing w:line="264" w:lineRule="auto"/>
    </w:pPr>
    <w:rPr>
      <w:rFonts w:eastAsia="Times New Roman"/>
      <w:iCs/>
      <w:color w:val="666666"/>
      <w:sz w:val="32"/>
      <w:szCs w:val="32"/>
      <w:lang w:eastAsia="pl-PL"/>
    </w:rPr>
  </w:style>
  <w:style w:type="character" w:customStyle="1" w:styleId="PodtytuZnak">
    <w:name w:val="Podtytuł Znak"/>
    <w:link w:val="Podtytu"/>
    <w:uiPriority w:val="11"/>
    <w:rPr>
      <w:rFonts w:eastAsia="Times New Roman" w:cs="Times New Roman"/>
      <w:iCs/>
      <w:color w:val="000000"/>
      <w:sz w:val="32"/>
      <w:szCs w:val="32"/>
    </w:rPr>
  </w:style>
  <w:style w:type="paragraph" w:styleId="Tytu">
    <w:name w:val="Title"/>
    <w:basedOn w:val="Normalny"/>
    <w:next w:val="Normalny"/>
    <w:link w:val="TytuZnak"/>
    <w:uiPriority w:val="10"/>
    <w:qFormat/>
    <w:rsid w:val="008D3515"/>
    <w:pPr>
      <w:spacing w:after="0" w:line="240" w:lineRule="auto"/>
      <w:contextualSpacing/>
    </w:pPr>
    <w:rPr>
      <w:rFonts w:ascii="Cambria" w:eastAsia="Times New Roman" w:hAnsi="Cambria"/>
      <w:color w:val="666666"/>
      <w:kern w:val="28"/>
      <w:sz w:val="72"/>
      <w:szCs w:val="80"/>
      <w:lang w:eastAsia="pl-PL"/>
    </w:rPr>
  </w:style>
  <w:style w:type="character" w:customStyle="1" w:styleId="TytuZnak">
    <w:name w:val="Tytuł Znak"/>
    <w:link w:val="Tytu"/>
    <w:uiPriority w:val="10"/>
    <w:rsid w:val="008D3515"/>
    <w:rPr>
      <w:rFonts w:ascii="Cambria" w:eastAsia="Times New Roman" w:hAnsi="Cambria" w:cs="Times New Roman"/>
      <w:color w:val="666666"/>
      <w:kern w:val="28"/>
      <w:sz w:val="72"/>
      <w:szCs w:val="80"/>
    </w:rPr>
  </w:style>
  <w:style w:type="paragraph" w:styleId="Data">
    <w:name w:val="Date"/>
    <w:basedOn w:val="Normalny"/>
    <w:next w:val="Normalny"/>
    <w:link w:val="DataZnak"/>
    <w:uiPriority w:val="99"/>
    <w:semiHidden/>
    <w:unhideWhenUsed/>
    <w:pPr>
      <w:spacing w:line="264" w:lineRule="auto"/>
    </w:pPr>
    <w:rPr>
      <w:sz w:val="21"/>
      <w:lang w:eastAsia="pl-PL"/>
    </w:rPr>
  </w:style>
  <w:style w:type="character" w:customStyle="1" w:styleId="DataZnak">
    <w:name w:val="Data Znak"/>
    <w:link w:val="Data"/>
    <w:uiPriority w:val="99"/>
    <w:semiHidden/>
    <w:rPr>
      <w:rFonts w:cs="Times New Roman"/>
      <w:color w:val="000000"/>
      <w:szCs w:val="20"/>
    </w:rPr>
  </w:style>
  <w:style w:type="character" w:styleId="Tekstzastpczy">
    <w:name w:val="Placeholder Text"/>
    <w:uiPriority w:val="99"/>
    <w:unhideWhenUsed/>
    <w:rPr>
      <w:color w:val="808080"/>
    </w:rPr>
  </w:style>
  <w:style w:type="paragraph" w:styleId="Podpis">
    <w:name w:val="Signature"/>
    <w:basedOn w:val="Normalny"/>
    <w:link w:val="PodpisZnak"/>
    <w:uiPriority w:val="99"/>
    <w:unhideWhenUsed/>
    <w:pPr>
      <w:spacing w:line="264" w:lineRule="auto"/>
      <w:contextualSpacing/>
    </w:pPr>
    <w:rPr>
      <w:sz w:val="21"/>
      <w:lang w:eastAsia="pl-PL"/>
    </w:rPr>
  </w:style>
  <w:style w:type="character" w:customStyle="1" w:styleId="PodpisZnak">
    <w:name w:val="Podpis Znak"/>
    <w:link w:val="Podpis"/>
    <w:uiPriority w:val="99"/>
    <w:rPr>
      <w:rFonts w:cs="Times New Roman"/>
      <w:color w:val="000000"/>
      <w:szCs w:val="20"/>
    </w:rPr>
  </w:style>
  <w:style w:type="table" w:customStyle="1" w:styleId="Styl6">
    <w:name w:val="Styl 6"/>
    <w:basedOn w:val="Standardowy"/>
    <w:uiPriority w:val="26"/>
    <w:rPr>
      <w:rFonts w:eastAsia="Times New Roman"/>
      <w:color w:val="000000"/>
    </w:rPr>
    <w:tblPr>
      <w:tblInd w:w="0" w:type="dxa"/>
      <w:tblBorders>
        <w:top w:val="single" w:sz="4" w:space="0" w:color="FF388C"/>
        <w:left w:val="single" w:sz="4" w:space="0" w:color="FF388C"/>
        <w:bottom w:val="single" w:sz="4" w:space="0" w:color="FF388C"/>
        <w:right w:val="single" w:sz="4" w:space="0" w:color="FF388C"/>
        <w:insideH w:val="single" w:sz="4" w:space="0" w:color="FFFFFF"/>
        <w:insideV w:val="single" w:sz="4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FD7E7"/>
    </w:tcPr>
    <w:tblStylePr w:type="firstRow">
      <w:rPr>
        <w:b/>
        <w:bCs/>
        <w:color w:val="666666"/>
      </w:rPr>
      <w:tblPr/>
      <w:tcPr>
        <w:shd w:val="clear" w:color="auto" w:fill="FFEBF3"/>
      </w:tcPr>
    </w:tblStylePr>
    <w:tblStylePr w:type="lastRow">
      <w:rPr>
        <w:b/>
        <w:bCs/>
        <w:color w:val="FFFFFF"/>
      </w:rPr>
      <w:tblPr/>
      <w:tcPr>
        <w:shd w:val="clear" w:color="auto" w:fill="FF388C"/>
      </w:tcPr>
    </w:tblStylePr>
    <w:tblStylePr w:type="firstCol">
      <w:rPr>
        <w:b/>
        <w:bCs/>
        <w:color w:val="666666"/>
      </w:rPr>
    </w:tblStylePr>
    <w:tblStylePr w:type="lastCol">
      <w:rPr>
        <w:color w:val="000000"/>
      </w:rPr>
    </w:tblStylePr>
  </w:style>
  <w:style w:type="paragraph" w:customStyle="1" w:styleId="Tekstdaty">
    <w:name w:val="Tekst daty"/>
    <w:basedOn w:val="Normalny"/>
    <w:uiPriority w:val="35"/>
    <w:pPr>
      <w:spacing w:before="720" w:line="264" w:lineRule="auto"/>
      <w:contextualSpacing/>
    </w:pPr>
    <w:rPr>
      <w:sz w:val="21"/>
      <w:lang w:eastAsia="pl-PL"/>
    </w:rPr>
  </w:style>
  <w:style w:type="character" w:customStyle="1" w:styleId="BezodstpwZnak">
    <w:name w:val="Bez odstępów Znak"/>
    <w:basedOn w:val="Domylnaczcionkaakapitu"/>
    <w:link w:val="Bezodstpw"/>
    <w:uiPriority w:val="1"/>
  </w:style>
  <w:style w:type="paragraph" w:styleId="Akapitzlist">
    <w:name w:val="List Paragraph"/>
    <w:basedOn w:val="Normalny"/>
    <w:uiPriority w:val="34"/>
    <w:qFormat/>
    <w:pPr>
      <w:spacing w:line="240" w:lineRule="auto"/>
      <w:ind w:left="720" w:hanging="288"/>
      <w:contextualSpacing/>
    </w:pPr>
    <w:rPr>
      <w:color w:val="666666"/>
      <w:sz w:val="21"/>
      <w:lang w:eastAsia="pl-PL"/>
    </w:rPr>
  </w:style>
  <w:style w:type="character" w:customStyle="1" w:styleId="CytatintensywnyZnak">
    <w:name w:val="Cytat intensywny Znak"/>
    <w:link w:val="Cytatintensywny"/>
    <w:uiPriority w:val="30"/>
    <w:rPr>
      <w:rFonts w:eastAsia="Times New Roman"/>
      <w:b/>
      <w:bCs/>
      <w:i/>
      <w:iCs/>
      <w:color w:val="000000"/>
      <w:sz w:val="21"/>
      <w:shd w:val="clear" w:color="auto" w:fill="FF388C"/>
    </w:rPr>
  </w:style>
  <w:style w:type="paragraph" w:styleId="Nagwekspisutreci">
    <w:name w:val="TOC Heading"/>
    <w:basedOn w:val="Nagwek1"/>
    <w:next w:val="Normalny"/>
    <w:uiPriority w:val="39"/>
    <w:qFormat/>
    <w:pPr>
      <w:spacing w:before="480" w:line="264" w:lineRule="auto"/>
      <w:outlineLvl w:val="9"/>
    </w:pPr>
    <w:rPr>
      <w:b/>
      <w:color w:val="000000"/>
      <w:sz w:val="28"/>
    </w:rPr>
  </w:style>
  <w:style w:type="paragraph" w:customStyle="1" w:styleId="Imiinazwisko">
    <w:name w:val="Imię i nazwisko"/>
    <w:basedOn w:val="Tytu"/>
    <w:qFormat/>
    <w:rPr>
      <w:b/>
      <w:sz w:val="28"/>
      <w:szCs w:val="28"/>
    </w:rPr>
  </w:style>
  <w:style w:type="character" w:customStyle="1" w:styleId="Adresodbiorcyznak">
    <w:name w:val="Adres odbiorcy (znak)"/>
    <w:link w:val="Adresodbiorcy"/>
    <w:uiPriority w:val="5"/>
    <w:locked/>
    <w:rPr>
      <w:color w:val="000000"/>
      <w:sz w:val="21"/>
    </w:rPr>
  </w:style>
  <w:style w:type="table" w:styleId="Jasnalistaakcent6">
    <w:name w:val="Light List Accent 6"/>
    <w:basedOn w:val="Standardowy"/>
    <w:uiPriority w:val="46"/>
    <w:rsid w:val="00216359"/>
    <w:tblPr>
      <w:tblStyleRowBandSize w:val="1"/>
      <w:tblStyleColBandSize w:val="1"/>
      <w:tblInd w:w="0" w:type="dxa"/>
      <w:tblBorders>
        <w:top w:val="single" w:sz="8" w:space="0" w:color="F79646"/>
        <w:left w:val="single" w:sz="8" w:space="0" w:color="F79646"/>
        <w:bottom w:val="single" w:sz="8" w:space="0" w:color="F79646"/>
        <w:right w:val="single" w:sz="8" w:space="0" w:color="F7964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F7964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  <w:tblStylePr w:type="band1Horz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</w:style>
  <w:style w:type="table" w:styleId="redniasiatka3akcent2">
    <w:name w:val="Medium Grid 3 Accent 2"/>
    <w:basedOn w:val="Standardowy"/>
    <w:uiPriority w:val="42"/>
    <w:rsid w:val="00216359"/>
    <w:tblPr>
      <w:tblStyleRowBandSize w:val="1"/>
      <w:tblStyleColBandSize w:val="1"/>
      <w:tblInd w:w="0" w:type="dxa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C0504D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C0504D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C0504D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C0504D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DFA7A6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DFA7A6"/>
      </w:tcPr>
    </w:tblStylePr>
  </w:style>
  <w:style w:type="table" w:styleId="Kolorowalistaakcent5">
    <w:name w:val="Colorful List Accent 5"/>
    <w:basedOn w:val="Standardowy"/>
    <w:uiPriority w:val="45"/>
    <w:rsid w:val="00AD0E2A"/>
    <w:rPr>
      <w:color w:val="00000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F2730A"/>
      </w:tcPr>
    </w:tblStylePr>
    <w:tblStylePr w:type="lastRow">
      <w:rPr>
        <w:b/>
        <w:bCs/>
        <w:color w:val="F2730A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tblPr/>
      <w:tcPr>
        <w:shd w:val="clear" w:color="auto" w:fill="DAEEF3"/>
      </w:tcPr>
    </w:tblStylePr>
  </w:style>
  <w:style w:type="table" w:styleId="Jasnasiatkaakcent5">
    <w:name w:val="Light Grid Accent 5"/>
    <w:basedOn w:val="Standardowy"/>
    <w:uiPriority w:val="45"/>
    <w:rsid w:val="00AD0E2A"/>
    <w:tblPr>
      <w:tblStyleRowBandSize w:val="1"/>
      <w:tblStyleColBandSize w:val="1"/>
      <w:tblInd w:w="0" w:type="dxa"/>
      <w:tblBorders>
        <w:top w:val="single" w:sz="8" w:space="0" w:color="4BACC6"/>
        <w:left w:val="single" w:sz="8" w:space="0" w:color="4BACC6"/>
        <w:bottom w:val="single" w:sz="8" w:space="0" w:color="4BACC6"/>
        <w:right w:val="single" w:sz="8" w:space="0" w:color="4BACC6"/>
        <w:insideH w:val="single" w:sz="8" w:space="0" w:color="4BACC6"/>
        <w:insideV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BACC6"/>
          <w:left w:val="single" w:sz="8" w:space="0" w:color="4BACC6"/>
          <w:bottom w:val="single" w:sz="18" w:space="0" w:color="4BACC6"/>
          <w:right w:val="single" w:sz="8" w:space="0" w:color="4BACC6"/>
          <w:insideH w:val="nil"/>
          <w:insideV w:val="single" w:sz="8" w:space="0" w:color="4BACC6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4BACC6"/>
          <w:left w:val="single" w:sz="8" w:space="0" w:color="4BACC6"/>
          <w:bottom w:val="single" w:sz="8" w:space="0" w:color="4BACC6"/>
          <w:right w:val="single" w:sz="8" w:space="0" w:color="4BACC6"/>
          <w:insideH w:val="nil"/>
          <w:insideV w:val="single" w:sz="8" w:space="0" w:color="4BACC6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  <w:tblStylePr w:type="band1Vert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  <w:shd w:val="clear" w:color="auto" w:fill="D2EAF1"/>
      </w:tcPr>
    </w:tblStylePr>
    <w:tblStylePr w:type="band1Horz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  <w:insideV w:val="single" w:sz="8" w:space="0" w:color="4BACC6"/>
        </w:tcBorders>
        <w:shd w:val="clear" w:color="auto" w:fill="D2EAF1"/>
      </w:tcPr>
    </w:tblStylePr>
    <w:tblStylePr w:type="band2Horz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  <w:insideV w:val="single" w:sz="8" w:space="0" w:color="4BACC6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17286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790859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7.jpeg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footer" Target="footer3.xml"/><Relationship Id="rId10" Type="http://schemas.openxmlformats.org/officeDocument/2006/relationships/image" Target="media/image2.jpeg"/><Relationship Id="rId19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wmf"/><Relationship Id="rId14" Type="http://schemas.openxmlformats.org/officeDocument/2006/relationships/image" Target="media/image6.jpeg"/><Relationship Id="rId22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%20(x86)\Microsoft%20Office\Templates\1045\AdjacencyMergeLetter.dotx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5502185-F25C-4E24-AA62-54EC1DB757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AdjacencyMergeLetter</Template>
  <TotalTime>1</TotalTime>
  <Pages>1</Pages>
  <Words>46</Words>
  <Characters>281</Characters>
  <Application>Microsoft Office Word</Application>
  <DocSecurity>0</DocSecurity>
  <Lines>2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Zadanie:</vt:lpstr>
    </vt:vector>
  </TitlesOfParts>
  <Company/>
  <LinksUpToDate>false</LinksUpToDate>
  <CharactersWithSpaces>326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Zadanie:</dc:title>
  <dc:subject>Liczby i cyfry. Klasa 4</dc:subject>
  <dc:creator>Ania</dc:creator>
  <cp:keywords>Suma, różnica, iloczyn, iloraz, wyrażenie</cp:keywords>
  <cp:lastModifiedBy>Ania</cp:lastModifiedBy>
  <cp:revision>2</cp:revision>
  <cp:lastPrinted>2013-08-18T17:43:00Z</cp:lastPrinted>
  <dcterms:created xsi:type="dcterms:W3CDTF">2013-08-29T14:40:00Z</dcterms:created>
  <dcterms:modified xsi:type="dcterms:W3CDTF">2013-08-29T14:40:00Z</dcterms:modified>
</cp:coreProperties>
</file>